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529" w:rsidRDefault="00941529" w:rsidP="00941529">
      <w:pPr>
        <w:autoSpaceDE w:val="0"/>
        <w:autoSpaceDN w:val="0"/>
        <w:spacing w:after="0" w:line="228" w:lineRule="auto"/>
        <w:ind w:left="1494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941529" w:rsidRDefault="00941529" w:rsidP="00941529">
      <w:pPr>
        <w:autoSpaceDE w:val="0"/>
        <w:autoSpaceDN w:val="0"/>
        <w:spacing w:before="670" w:after="0" w:line="228" w:lineRule="auto"/>
        <w:ind w:left="2286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941529" w:rsidRDefault="00941529" w:rsidP="00941529">
      <w:pPr>
        <w:autoSpaceDE w:val="0"/>
        <w:autoSpaceDN w:val="0"/>
        <w:spacing w:before="670" w:after="0" w:line="228" w:lineRule="auto"/>
        <w:ind w:left="193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Исполнительный комитет </w:t>
      </w: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Апастовского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</w:t>
      </w:r>
    </w:p>
    <w:p w:rsidR="00941529" w:rsidRDefault="00941529" w:rsidP="00941529">
      <w:pPr>
        <w:autoSpaceDE w:val="0"/>
        <w:autoSpaceDN w:val="0"/>
        <w:spacing w:before="670" w:after="1376" w:line="228" w:lineRule="auto"/>
        <w:ind w:left="214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Бурнашевская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средняя общеобразовательная школа»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2"/>
        <w:gridCol w:w="3560"/>
        <w:gridCol w:w="3620"/>
      </w:tblGrid>
      <w:tr w:rsidR="00941529" w:rsidTr="00067E7F">
        <w:trPr>
          <w:trHeight w:hRule="exact" w:val="274"/>
        </w:trPr>
        <w:tc>
          <w:tcPr>
            <w:tcW w:w="31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Default="00941529" w:rsidP="00067E7F">
            <w:pPr>
              <w:autoSpaceDE w:val="0"/>
              <w:autoSpaceDN w:val="0"/>
              <w:spacing w:before="48" w:after="0" w:line="228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Default="00941529" w:rsidP="00067E7F">
            <w:pPr>
              <w:autoSpaceDE w:val="0"/>
              <w:autoSpaceDN w:val="0"/>
              <w:spacing w:before="48" w:after="0" w:line="228" w:lineRule="auto"/>
              <w:ind w:left="35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6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Default="00941529" w:rsidP="00067E7F">
            <w:pPr>
              <w:autoSpaceDE w:val="0"/>
              <w:autoSpaceDN w:val="0"/>
              <w:spacing w:before="48" w:after="0" w:line="228" w:lineRule="auto"/>
              <w:ind w:left="3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941529" w:rsidTr="00067E7F">
        <w:trPr>
          <w:trHeight w:hRule="exact" w:val="200"/>
        </w:trPr>
        <w:tc>
          <w:tcPr>
            <w:tcW w:w="31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Default="00941529" w:rsidP="00067E7F">
            <w:pPr>
              <w:autoSpaceDE w:val="0"/>
              <w:autoSpaceDN w:val="0"/>
              <w:spacing w:after="0" w:line="228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Руковдитель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ШМО</w:t>
            </w:r>
          </w:p>
        </w:tc>
        <w:tc>
          <w:tcPr>
            <w:tcW w:w="35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Default="00941529" w:rsidP="00067E7F">
            <w:pPr>
              <w:autoSpaceDE w:val="0"/>
              <w:autoSpaceDN w:val="0"/>
              <w:spacing w:after="0" w:line="228" w:lineRule="auto"/>
              <w:ind w:left="3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Зам. директора по УВР МБОУ</w:t>
            </w:r>
          </w:p>
        </w:tc>
        <w:tc>
          <w:tcPr>
            <w:tcW w:w="36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Default="00941529" w:rsidP="00067E7F">
            <w:pPr>
              <w:autoSpaceDE w:val="0"/>
              <w:autoSpaceDN w:val="0"/>
              <w:spacing w:after="0" w:line="228" w:lineRule="auto"/>
              <w:ind w:left="3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МБОУ"Бурнашевская</w:t>
            </w:r>
            <w:proofErr w:type="spellEnd"/>
          </w:p>
        </w:tc>
      </w:tr>
      <w:tr w:rsidR="00941529" w:rsidTr="00067E7F">
        <w:trPr>
          <w:trHeight w:val="208"/>
        </w:trPr>
        <w:tc>
          <w:tcPr>
            <w:tcW w:w="316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Default="00941529" w:rsidP="00067E7F">
            <w:pPr>
              <w:autoSpaceDE w:val="0"/>
              <w:autoSpaceDN w:val="0"/>
              <w:spacing w:before="402" w:after="0" w:line="228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начальных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классов</w:t>
            </w:r>
            <w:proofErr w:type="spellEnd"/>
          </w:p>
        </w:tc>
        <w:tc>
          <w:tcPr>
            <w:tcW w:w="35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Default="00941529" w:rsidP="00067E7F">
            <w:pPr>
              <w:autoSpaceDE w:val="0"/>
              <w:autoSpaceDN w:val="0"/>
              <w:spacing w:after="0" w:line="228" w:lineRule="auto"/>
              <w:ind w:left="35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Бурнашевская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средняя</w:t>
            </w:r>
            <w:proofErr w:type="spellEnd"/>
          </w:p>
        </w:tc>
        <w:tc>
          <w:tcPr>
            <w:tcW w:w="36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Default="00941529" w:rsidP="00067E7F">
            <w:pPr>
              <w:autoSpaceDE w:val="0"/>
              <w:autoSpaceDN w:val="0"/>
              <w:spacing w:after="0" w:line="228" w:lineRule="auto"/>
              <w:ind w:left="3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средняя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общеобразовательная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школа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</w:p>
        </w:tc>
      </w:tr>
      <w:tr w:rsidR="00941529" w:rsidTr="00067E7F">
        <w:trPr>
          <w:trHeight w:val="269"/>
        </w:trPr>
        <w:tc>
          <w:tcPr>
            <w:tcW w:w="3162" w:type="dxa"/>
            <w:vMerge/>
            <w:vAlign w:val="center"/>
            <w:hideMark/>
          </w:tcPr>
          <w:p w:rsidR="00941529" w:rsidRDefault="00941529" w:rsidP="00067E7F">
            <w:pPr>
              <w:spacing w:after="0" w:line="240" w:lineRule="auto"/>
            </w:pPr>
          </w:p>
        </w:tc>
        <w:tc>
          <w:tcPr>
            <w:tcW w:w="35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Default="00941529" w:rsidP="00067E7F">
            <w:pPr>
              <w:autoSpaceDE w:val="0"/>
              <w:autoSpaceDN w:val="0"/>
              <w:spacing w:after="0" w:line="228" w:lineRule="auto"/>
              <w:ind w:left="3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общеобразовательная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школа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</w:p>
        </w:tc>
        <w:tc>
          <w:tcPr>
            <w:tcW w:w="3620" w:type="dxa"/>
            <w:vMerge/>
            <w:vAlign w:val="center"/>
            <w:hideMark/>
          </w:tcPr>
          <w:p w:rsidR="00941529" w:rsidRDefault="00941529" w:rsidP="00067E7F">
            <w:pPr>
              <w:spacing w:after="0" w:line="240" w:lineRule="auto"/>
            </w:pPr>
          </w:p>
        </w:tc>
      </w:tr>
      <w:tr w:rsidR="00941529" w:rsidTr="00067E7F">
        <w:trPr>
          <w:trHeight w:val="497"/>
        </w:trPr>
        <w:tc>
          <w:tcPr>
            <w:tcW w:w="3162" w:type="dxa"/>
            <w:vMerge/>
            <w:vAlign w:val="center"/>
            <w:hideMark/>
          </w:tcPr>
          <w:p w:rsidR="00941529" w:rsidRDefault="00941529" w:rsidP="00067E7F">
            <w:pPr>
              <w:spacing w:after="0" w:line="240" w:lineRule="auto"/>
            </w:pPr>
          </w:p>
        </w:tc>
        <w:tc>
          <w:tcPr>
            <w:tcW w:w="3560" w:type="dxa"/>
            <w:vMerge/>
            <w:vAlign w:val="center"/>
            <w:hideMark/>
          </w:tcPr>
          <w:p w:rsidR="00941529" w:rsidRDefault="00941529" w:rsidP="00067E7F">
            <w:pPr>
              <w:spacing w:after="0" w:line="240" w:lineRule="auto"/>
            </w:pPr>
          </w:p>
        </w:tc>
        <w:tc>
          <w:tcPr>
            <w:tcW w:w="36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Default="00941529" w:rsidP="00067E7F">
            <w:pPr>
              <w:autoSpaceDE w:val="0"/>
              <w:autoSpaceDN w:val="0"/>
              <w:spacing w:before="90" w:after="0" w:line="228" w:lineRule="auto"/>
              <w:ind w:left="3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Вилданова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Д.Х.</w:t>
            </w:r>
          </w:p>
        </w:tc>
      </w:tr>
      <w:tr w:rsidR="00941529" w:rsidTr="00067E7F">
        <w:trPr>
          <w:trHeight w:val="269"/>
        </w:trPr>
        <w:tc>
          <w:tcPr>
            <w:tcW w:w="3162" w:type="dxa"/>
            <w:vMerge/>
            <w:vAlign w:val="center"/>
            <w:hideMark/>
          </w:tcPr>
          <w:p w:rsidR="00941529" w:rsidRDefault="00941529" w:rsidP="00067E7F">
            <w:pPr>
              <w:spacing w:after="0" w:line="240" w:lineRule="auto"/>
            </w:pPr>
          </w:p>
        </w:tc>
        <w:tc>
          <w:tcPr>
            <w:tcW w:w="35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Default="00941529" w:rsidP="00067E7F">
            <w:pPr>
              <w:autoSpaceDE w:val="0"/>
              <w:autoSpaceDN w:val="0"/>
              <w:spacing w:before="6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Хуснуллина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А.Р.</w:t>
            </w:r>
          </w:p>
        </w:tc>
        <w:tc>
          <w:tcPr>
            <w:tcW w:w="3620" w:type="dxa"/>
            <w:vMerge/>
            <w:vAlign w:val="center"/>
            <w:hideMark/>
          </w:tcPr>
          <w:p w:rsidR="00941529" w:rsidRDefault="00941529" w:rsidP="00067E7F">
            <w:pPr>
              <w:spacing w:after="0" w:line="240" w:lineRule="auto"/>
            </w:pPr>
          </w:p>
        </w:tc>
      </w:tr>
      <w:tr w:rsidR="00941529" w:rsidTr="00067E7F">
        <w:trPr>
          <w:trHeight w:hRule="exact" w:val="302"/>
        </w:trPr>
        <w:tc>
          <w:tcPr>
            <w:tcW w:w="31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Default="00941529" w:rsidP="00067E7F">
            <w:pPr>
              <w:autoSpaceDE w:val="0"/>
              <w:autoSpaceDN w:val="0"/>
              <w:spacing w:before="76" w:after="0" w:line="228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Вилданова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Л.М.</w:t>
            </w:r>
          </w:p>
        </w:tc>
        <w:tc>
          <w:tcPr>
            <w:tcW w:w="3560" w:type="dxa"/>
            <w:vMerge/>
            <w:vAlign w:val="center"/>
            <w:hideMark/>
          </w:tcPr>
          <w:p w:rsidR="00941529" w:rsidRDefault="00941529" w:rsidP="00067E7F">
            <w:pPr>
              <w:spacing w:after="0" w:line="240" w:lineRule="auto"/>
            </w:pPr>
          </w:p>
        </w:tc>
        <w:tc>
          <w:tcPr>
            <w:tcW w:w="36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Pr="00660ED7" w:rsidRDefault="00941529" w:rsidP="00067E7F">
            <w:pPr>
              <w:autoSpaceDE w:val="0"/>
              <w:autoSpaceDN w:val="0"/>
              <w:spacing w:before="76" w:after="0" w:line="228" w:lineRule="auto"/>
              <w:ind w:left="31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85</w:t>
            </w:r>
          </w:p>
        </w:tc>
      </w:tr>
      <w:tr w:rsidR="00941529" w:rsidTr="00067E7F">
        <w:trPr>
          <w:trHeight w:val="400"/>
        </w:trPr>
        <w:tc>
          <w:tcPr>
            <w:tcW w:w="316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Default="00941529" w:rsidP="00067E7F">
            <w:pPr>
              <w:autoSpaceDE w:val="0"/>
              <w:autoSpaceDN w:val="0"/>
              <w:spacing w:before="198" w:after="0" w:line="228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5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Default="00941529" w:rsidP="00067E7F">
            <w:pPr>
              <w:autoSpaceDE w:val="0"/>
              <w:autoSpaceDN w:val="0"/>
              <w:spacing w:after="0" w:line="228" w:lineRule="auto"/>
              <w:ind w:left="3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6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Pr="00660ED7" w:rsidRDefault="00941529" w:rsidP="00067E7F">
            <w:pPr>
              <w:autoSpaceDE w:val="0"/>
              <w:autoSpaceDN w:val="0"/>
              <w:spacing w:before="198" w:after="0" w:line="228" w:lineRule="auto"/>
              <w:ind w:left="312"/>
              <w:rPr>
                <w:lang w:val="ru-RU"/>
              </w:rPr>
            </w:pPr>
            <w:r w:rsidRPr="00660E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29.08.2022</w:t>
            </w:r>
            <w:r w:rsidRPr="00660E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 г.</w:t>
            </w:r>
          </w:p>
        </w:tc>
      </w:tr>
      <w:tr w:rsidR="00941529" w:rsidTr="00067E7F">
        <w:trPr>
          <w:trHeight w:val="269"/>
        </w:trPr>
        <w:tc>
          <w:tcPr>
            <w:tcW w:w="3162" w:type="dxa"/>
            <w:vMerge/>
            <w:vAlign w:val="center"/>
            <w:hideMark/>
          </w:tcPr>
          <w:p w:rsidR="00941529" w:rsidRPr="00660ED7" w:rsidRDefault="00941529" w:rsidP="00067E7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5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Pr="00660ED7" w:rsidRDefault="00941529" w:rsidP="00067E7F">
            <w:pPr>
              <w:autoSpaceDE w:val="0"/>
              <w:autoSpaceDN w:val="0"/>
              <w:spacing w:before="2" w:after="0" w:line="228" w:lineRule="auto"/>
              <w:ind w:left="356"/>
              <w:rPr>
                <w:lang w:val="ru-RU"/>
              </w:rPr>
            </w:pPr>
            <w:r w:rsidRPr="00660E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29.08.2922</w:t>
            </w:r>
            <w:r w:rsidRPr="00660E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   г.</w:t>
            </w:r>
          </w:p>
        </w:tc>
        <w:tc>
          <w:tcPr>
            <w:tcW w:w="3620" w:type="dxa"/>
            <w:vMerge/>
            <w:vAlign w:val="center"/>
            <w:hideMark/>
          </w:tcPr>
          <w:p w:rsidR="00941529" w:rsidRPr="00660ED7" w:rsidRDefault="00941529" w:rsidP="00067E7F">
            <w:pPr>
              <w:spacing w:after="0" w:line="240" w:lineRule="auto"/>
              <w:rPr>
                <w:lang w:val="ru-RU"/>
              </w:rPr>
            </w:pPr>
          </w:p>
        </w:tc>
      </w:tr>
      <w:tr w:rsidR="00941529" w:rsidTr="00067E7F">
        <w:trPr>
          <w:trHeight w:val="376"/>
        </w:trPr>
        <w:tc>
          <w:tcPr>
            <w:tcW w:w="31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1529" w:rsidRPr="00660ED7" w:rsidRDefault="00941529" w:rsidP="00067E7F">
            <w:pPr>
              <w:autoSpaceDE w:val="0"/>
              <w:autoSpaceDN w:val="0"/>
              <w:spacing w:before="90" w:after="0" w:line="228" w:lineRule="auto"/>
              <w:rPr>
                <w:lang w:val="ru-RU"/>
              </w:rPr>
            </w:pPr>
            <w:r w:rsidRPr="00660E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"28" август2022 г.</w:t>
            </w:r>
          </w:p>
        </w:tc>
        <w:tc>
          <w:tcPr>
            <w:tcW w:w="3560" w:type="dxa"/>
            <w:vMerge/>
            <w:vAlign w:val="center"/>
            <w:hideMark/>
          </w:tcPr>
          <w:p w:rsidR="00941529" w:rsidRPr="00660ED7" w:rsidRDefault="00941529" w:rsidP="00067E7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620" w:type="dxa"/>
            <w:vMerge/>
            <w:vAlign w:val="center"/>
            <w:hideMark/>
          </w:tcPr>
          <w:p w:rsidR="00941529" w:rsidRPr="00660ED7" w:rsidRDefault="00941529" w:rsidP="00067E7F">
            <w:pPr>
              <w:spacing w:after="0" w:line="240" w:lineRule="auto"/>
              <w:rPr>
                <w:lang w:val="ru-RU"/>
              </w:rPr>
            </w:pPr>
          </w:p>
        </w:tc>
      </w:tr>
    </w:tbl>
    <w:p w:rsidR="00941529" w:rsidRPr="00660ED7" w:rsidRDefault="00941529" w:rsidP="00941529">
      <w:pPr>
        <w:autoSpaceDE w:val="0"/>
        <w:autoSpaceDN w:val="0"/>
        <w:spacing w:before="978" w:after="0" w:line="228" w:lineRule="auto"/>
        <w:jc w:val="center"/>
        <w:rPr>
          <w:lang w:val="ru-RU"/>
        </w:rPr>
      </w:pPr>
      <w:r w:rsidRPr="00660ED7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941529" w:rsidRPr="00660ED7" w:rsidRDefault="00941529" w:rsidP="00941529">
      <w:pPr>
        <w:autoSpaceDE w:val="0"/>
        <w:autoSpaceDN w:val="0"/>
        <w:spacing w:before="70" w:after="0" w:line="228" w:lineRule="auto"/>
        <w:jc w:val="center"/>
        <w:rPr>
          <w:lang w:val="ru-RU"/>
        </w:rPr>
      </w:pPr>
      <w:r w:rsidRPr="00660ED7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660ED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1184970)</w:t>
      </w:r>
    </w:p>
    <w:p w:rsidR="00941529" w:rsidRPr="00660ED7" w:rsidRDefault="00941529" w:rsidP="00941529">
      <w:pPr>
        <w:autoSpaceDE w:val="0"/>
        <w:autoSpaceDN w:val="0"/>
        <w:spacing w:before="166" w:after="0" w:line="228" w:lineRule="auto"/>
        <w:ind w:right="4090"/>
        <w:jc w:val="right"/>
        <w:rPr>
          <w:lang w:val="ru-RU"/>
        </w:rPr>
      </w:pPr>
      <w:r w:rsidRPr="00660ED7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941529" w:rsidRPr="00660ED7" w:rsidRDefault="00941529" w:rsidP="00941529">
      <w:pPr>
        <w:autoSpaceDE w:val="0"/>
        <w:autoSpaceDN w:val="0"/>
        <w:spacing w:before="70" w:after="0" w:line="228" w:lineRule="auto"/>
        <w:ind w:right="4248"/>
        <w:jc w:val="right"/>
        <w:rPr>
          <w:lang w:val="ru-RU"/>
        </w:rPr>
      </w:pPr>
      <w:r w:rsidRPr="00660ED7">
        <w:rPr>
          <w:rFonts w:ascii="Times New Roman" w:eastAsia="Times New Roman" w:hAnsi="Times New Roman"/>
          <w:color w:val="000000"/>
          <w:sz w:val="24"/>
          <w:lang w:val="ru-RU"/>
        </w:rPr>
        <w:t>«Русский язык»</w:t>
      </w:r>
    </w:p>
    <w:p w:rsidR="00941529" w:rsidRDefault="00941529" w:rsidP="00941529">
      <w:pPr>
        <w:autoSpaceDE w:val="0"/>
        <w:autoSpaceDN w:val="0"/>
        <w:spacing w:before="670" w:after="0" w:line="228" w:lineRule="auto"/>
        <w:ind w:right="2750"/>
        <w:jc w:val="right"/>
      </w:pPr>
      <w:r w:rsidRPr="00660ED7">
        <w:rPr>
          <w:rFonts w:ascii="Times New Roman" w:eastAsia="Times New Roman" w:hAnsi="Times New Roman"/>
          <w:color w:val="000000"/>
          <w:sz w:val="24"/>
          <w:lang w:val="ru-RU"/>
        </w:rPr>
        <w:t xml:space="preserve">для 1 класса начального общего </w:t>
      </w:r>
      <w:proofErr w:type="spellStart"/>
      <w:r w:rsidRPr="00660ED7">
        <w:rPr>
          <w:rFonts w:ascii="Times New Roman" w:eastAsia="Times New Roman" w:hAnsi="Times New Roman"/>
          <w:color w:val="000000"/>
          <w:sz w:val="24"/>
          <w:lang w:val="ru-RU"/>
        </w:rPr>
        <w:t>обр</w:t>
      </w:r>
      <w:r>
        <w:rPr>
          <w:rFonts w:ascii="Times New Roman" w:eastAsia="Times New Roman" w:hAnsi="Times New Roman"/>
          <w:color w:val="000000"/>
          <w:sz w:val="24"/>
        </w:rPr>
        <w:t>азования</w:t>
      </w:r>
      <w:proofErr w:type="spellEnd"/>
    </w:p>
    <w:p w:rsidR="00941529" w:rsidRDefault="00941529" w:rsidP="00941529">
      <w:pPr>
        <w:autoSpaceDE w:val="0"/>
        <w:autoSpaceDN w:val="0"/>
        <w:spacing w:before="70" w:after="0" w:line="228" w:lineRule="auto"/>
        <w:ind w:right="3688"/>
        <w:jc w:val="right"/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на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2022-2023 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учебный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год</w:t>
      </w:r>
      <w:proofErr w:type="spellEnd"/>
    </w:p>
    <w:p w:rsidR="00941529" w:rsidRDefault="00941529" w:rsidP="00941529">
      <w:pPr>
        <w:autoSpaceDE w:val="0"/>
        <w:autoSpaceDN w:val="0"/>
        <w:spacing w:before="2112" w:after="0" w:line="228" w:lineRule="auto"/>
        <w:ind w:right="90"/>
        <w:jc w:val="right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Составитель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: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Вилданова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Ландыш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Мударисовна</w:t>
      </w:r>
      <w:proofErr w:type="spellEnd"/>
    </w:p>
    <w:p w:rsidR="00941529" w:rsidRDefault="00941529" w:rsidP="00941529">
      <w:pPr>
        <w:autoSpaceDE w:val="0"/>
        <w:autoSpaceDN w:val="0"/>
        <w:spacing w:before="70" w:after="0" w:line="228" w:lineRule="auto"/>
        <w:ind w:right="98"/>
        <w:jc w:val="right"/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учитель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начальных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классов</w:t>
      </w:r>
      <w:proofErr w:type="spellEnd"/>
    </w:p>
    <w:p w:rsidR="00941529" w:rsidRDefault="00941529" w:rsidP="00941529">
      <w:pPr>
        <w:spacing w:after="0"/>
        <w:sectPr w:rsidR="00941529">
          <w:pgSz w:w="11900" w:h="16840"/>
          <w:pgMar w:top="298" w:right="802" w:bottom="1440" w:left="738" w:header="720" w:footer="720" w:gutter="0"/>
          <w:cols w:space="720"/>
        </w:sectPr>
      </w:pPr>
    </w:p>
    <w:p w:rsidR="00941529" w:rsidRDefault="00941529" w:rsidP="00941529">
      <w:pPr>
        <w:autoSpaceDE w:val="0"/>
        <w:autoSpaceDN w:val="0"/>
        <w:spacing w:after="216" w:line="220" w:lineRule="exact"/>
        <w:rPr>
          <w:lang w:val="ru-RU"/>
        </w:rPr>
      </w:pPr>
    </w:p>
    <w:p w:rsidR="00941529" w:rsidRPr="00D450DB" w:rsidRDefault="00941529" w:rsidP="00941529">
      <w:pPr>
        <w:autoSpaceDE w:val="0"/>
        <w:autoSpaceDN w:val="0"/>
        <w:spacing w:after="216" w:line="220" w:lineRule="exact"/>
        <w:rPr>
          <w:lang w:val="ru-RU"/>
        </w:rPr>
      </w:pPr>
    </w:p>
    <w:p w:rsidR="00941529" w:rsidRPr="00D450DB" w:rsidRDefault="00941529" w:rsidP="00941529">
      <w:pPr>
        <w:autoSpaceDE w:val="0"/>
        <w:autoSpaceDN w:val="0"/>
        <w:spacing w:after="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                                     </w:t>
      </w:r>
      <w:r w:rsidRPr="00D450DB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941529" w:rsidRPr="00734A4C" w:rsidRDefault="00941529" w:rsidP="00941529">
      <w:pPr>
        <w:autoSpaceDE w:val="0"/>
        <w:autoSpaceDN w:val="0"/>
        <w:spacing w:before="346" w:after="0" w:line="278" w:lineRule="auto"/>
        <w:ind w:firstLine="180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началь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общего образования Федерального государственного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обра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зовательного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стандарта начального общего образования (да​лее — ФГОС НОО), а также ориентирована на целевые приоре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>
        <w:rPr>
          <w:rFonts w:ascii="DejaVu Serif" w:eastAsia="DejaVu Serif" w:hAnsi="DejaVu Serif"/>
          <w:color w:val="000000"/>
          <w:sz w:val="24"/>
          <w:lang w:val="ru-RU"/>
        </w:rPr>
        <w:t>-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тети, сформулированные в Примерной программе воспитания.</w:t>
      </w:r>
    </w:p>
    <w:p w:rsidR="00941529" w:rsidRPr="00734A4C" w:rsidRDefault="00941529" w:rsidP="00941529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"РУССКИЙ ЯЗЫК"</w:t>
      </w:r>
    </w:p>
    <w:p w:rsidR="00941529" w:rsidRPr="00734A4C" w:rsidRDefault="00941529" w:rsidP="00941529">
      <w:pPr>
        <w:autoSpaceDE w:val="0"/>
        <w:autoSpaceDN w:val="0"/>
        <w:spacing w:before="192" w:after="0" w:line="290" w:lineRule="auto"/>
        <w:ind w:firstLine="180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язык является основой всего процесса обучения в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на​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чальной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значительным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потенциа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​лом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в развитии функциональной грамотности младших школь​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ников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, особенно таких её компонентов, как языковая, комму​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никативная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читательская, общекультурная и социальная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гра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мотность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различ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сферах и ситуациях общения способствуют успешной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соци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ализации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фор​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мировании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самосознания и мировоззрения личности, является важнейшим средством хранения и передачи информации, куль​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турных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адек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​ватного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нрав​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ственных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ценностей, принятых в обществе правил и норм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пове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дения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личност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—д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лительный процесс, разворачивающийся на протяжении изучения содержания предмета.</w:t>
      </w:r>
    </w:p>
    <w:p w:rsidR="00941529" w:rsidRPr="00734A4C" w:rsidRDefault="00941529" w:rsidP="00941529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планиру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емых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обучения является признание равной значимости работы по изучению системы языка и работы по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совер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шенствованию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речи младших школьников. Языковой материал призван сформировать первоначальные 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 о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струк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​туре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ников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направлено на решение практической задачи развития всех видов речевой деятельности, отработку навыков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использо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вания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усвоенных норм русского литературного языка, речевых норм и правил речевого этикета в процессе устного и письмен​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общения. Ряд задач по 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совершенствованию речевой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дея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тельности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решаются совместно с учебным предметом «Литературное чтение».</w:t>
      </w:r>
    </w:p>
    <w:p w:rsidR="00941529" w:rsidRPr="00734A4C" w:rsidRDefault="00941529" w:rsidP="0094152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Общее число часов, отведённых на изучение «Русского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язы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​ка», в 1 классе —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132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ч. </w:t>
      </w:r>
    </w:p>
    <w:p w:rsidR="00941529" w:rsidRPr="00734A4C" w:rsidRDefault="00941529" w:rsidP="00941529">
      <w:pPr>
        <w:autoSpaceDE w:val="0"/>
        <w:autoSpaceDN w:val="0"/>
        <w:spacing w:before="430" w:after="0" w:line="230" w:lineRule="auto"/>
        <w:ind w:left="180"/>
        <w:rPr>
          <w:lang w:val="ru-RU"/>
        </w:rPr>
      </w:pP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ЦЕЛИ ИЗУЧЕНИЯ УЧЕБНОГО ПРЕДМЕТА "РУССКИЙ ЯЗЫК"</w:t>
      </w:r>
    </w:p>
    <w:p w:rsidR="00941529" w:rsidRPr="00734A4C" w:rsidRDefault="00941529" w:rsidP="00941529">
      <w:pPr>
        <w:rPr>
          <w:lang w:val="ru-RU"/>
        </w:rPr>
        <w:sectPr w:rsidR="00941529" w:rsidRPr="00734A4C">
          <w:pgSz w:w="11900" w:h="16840"/>
          <w:pgMar w:top="436" w:right="650" w:bottom="35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529" w:rsidRPr="00734A4C" w:rsidRDefault="00941529" w:rsidP="00941529">
      <w:pPr>
        <w:autoSpaceDE w:val="0"/>
        <w:autoSpaceDN w:val="0"/>
        <w:spacing w:after="90" w:line="220" w:lineRule="exact"/>
        <w:rPr>
          <w:lang w:val="ru-RU"/>
        </w:rPr>
      </w:pPr>
    </w:p>
    <w:p w:rsidR="00941529" w:rsidRPr="00734A4C" w:rsidRDefault="00941529" w:rsidP="00941529">
      <w:pPr>
        <w:autoSpaceDE w:val="0"/>
        <w:autoSpaceDN w:val="0"/>
        <w:spacing w:after="0"/>
        <w:ind w:right="144" w:firstLine="180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дей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ствий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на материале русского языка станут фундаментом обучения в основном звене школы, а также будут востребованы в жизни.</w:t>
      </w:r>
    </w:p>
    <w:p w:rsidR="00941529" w:rsidRPr="00734A4C" w:rsidRDefault="00941529" w:rsidP="0094152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Изучение русского языка в начальной школе направлено на достижение следующих целей:</w:t>
      </w:r>
    </w:p>
    <w:p w:rsidR="00941529" w:rsidRPr="00734A4C" w:rsidRDefault="00941529" w:rsidP="00941529">
      <w:pPr>
        <w:autoSpaceDE w:val="0"/>
        <w:autoSpaceDN w:val="0"/>
        <w:spacing w:before="178" w:after="0" w:line="281" w:lineRule="auto"/>
        <w:ind w:left="420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духов​но​</w:t>
      </w:r>
      <w:r w:rsidRPr="00734A4C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нравственных ценностей народа; понимание роли языка как основного средства общения; осознание значения русского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язы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​ка как государственного языка Российской Федерации; пони​</w:t>
      </w:r>
      <w:r w:rsidRPr="00734A4C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мание роли русского языка как языка межнационального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об​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щения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; осознание правильной устной и письменной речи как показателя общей культуры человека;</w:t>
      </w:r>
    </w:p>
    <w:p w:rsidR="00941529" w:rsidRPr="00734A4C" w:rsidRDefault="00941529" w:rsidP="00941529">
      <w:pPr>
        <w:autoSpaceDE w:val="0"/>
        <w:autoSpaceDN w:val="0"/>
        <w:spacing w:before="192" w:after="0" w:line="271" w:lineRule="auto"/>
        <w:ind w:left="420" w:right="1152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основными видами речевой деятельности на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ос​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нове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первоначальных представлений о нормах современного русского литературного языка: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аудированием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говорением,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чте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нием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, письмом;</w:t>
      </w:r>
    </w:p>
    <w:p w:rsidR="00941529" w:rsidRPr="00734A4C" w:rsidRDefault="00941529" w:rsidP="00941529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первоначальными научными представлениями о системе русского языка: 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фонетике, графике, лексике, морфе​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мике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морфологии и синтаксисе; об основных единицах языка, их признаках и особенностях употребления в речи;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использова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в речевой деятельности норм современного русского литера​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турного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языка (орфоэпических, лексических, грамматических, орфографических, пунктуационных) и речевого этикета;</w:t>
      </w:r>
    </w:p>
    <w:p w:rsidR="00941529" w:rsidRPr="00734A4C" w:rsidRDefault="00941529" w:rsidP="00941529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941529" w:rsidRPr="00734A4C" w:rsidRDefault="00941529" w:rsidP="00941529">
      <w:pPr>
        <w:rPr>
          <w:lang w:val="ru-RU"/>
        </w:rPr>
        <w:sectPr w:rsidR="00941529" w:rsidRPr="00734A4C">
          <w:pgSz w:w="11900" w:h="16840"/>
          <w:pgMar w:top="310" w:right="742" w:bottom="1440" w:left="666" w:header="720" w:footer="720" w:gutter="0"/>
          <w:cols w:space="720" w:equalWidth="0">
            <w:col w:w="10492" w:space="0"/>
          </w:cols>
          <w:docGrid w:linePitch="360"/>
        </w:sectPr>
      </w:pPr>
    </w:p>
    <w:p w:rsidR="00941529" w:rsidRPr="00734A4C" w:rsidRDefault="00941529" w:rsidP="00941529">
      <w:pPr>
        <w:autoSpaceDE w:val="0"/>
        <w:autoSpaceDN w:val="0"/>
        <w:spacing w:after="78" w:line="220" w:lineRule="exact"/>
        <w:rPr>
          <w:lang w:val="ru-RU"/>
        </w:rPr>
      </w:pPr>
    </w:p>
    <w:p w:rsidR="00941529" w:rsidRPr="00734A4C" w:rsidRDefault="00941529" w:rsidP="00941529">
      <w:pPr>
        <w:autoSpaceDE w:val="0"/>
        <w:autoSpaceDN w:val="0"/>
        <w:spacing w:after="0" w:line="230" w:lineRule="auto"/>
        <w:rPr>
          <w:lang w:val="ru-RU"/>
        </w:rPr>
      </w:pP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941529" w:rsidRPr="00734A4C" w:rsidRDefault="00941529" w:rsidP="00941529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Обучение грамоте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Составление небольших рассказов повествовательного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харак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тера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по серии сюжетных картинок, материалам собственных игр, занятий, наблюдений. Понимание текста при его прослушивании и при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самостоя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​тельном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чтении вслух.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Слово и предложение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92" w:after="0" w:line="286" w:lineRule="auto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количе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ства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звуков. Сопоставление слов, различающихся одним или несколькими звуками. Звуковой анализ слова, работа со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звуко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выми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Количе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ство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слогов в слове. Ударный слог.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твёр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дости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— мягкости согласных звуков. Функции букв е, ё, ю, я. Мягкий знак как показатель мягкости предшествующего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со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 гласного звука в конце слова. Последовательность букв в русском алфавите.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Чтение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Слоговое чтение (ориентация на букву, обозначающую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глас​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звук).  Плавное слоговое чтение и чтение целыми словами со скоростью, соответствующей индивидуальному темпу.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Чте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с 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интонациями и паузами в соответствии со знаками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препи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нания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. Осознанное чтение слов, 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под диктовку и при списывании.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Письмо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пространстве листа в тетради и на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простран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стве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классной доски. Гигиенические требования, которые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необ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ходимо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соблюдать во время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письма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.Н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ачертание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письменных прописных и строчных букв.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Пись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мо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букв, буквосочетаний, слогов, слов, предложений с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соблюде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нием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гигиенических норм. Письмо разборчивым, аккуратным почерком. Письмо под диктовку слов и предложений,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написа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Правила правописания и их применение: раздельное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написа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слов; обозначение гласных после шипящих в сочетаниях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жи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ши (в положении под ударением),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ча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ща, чу,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щу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пропис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ная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941529" w:rsidRPr="00734A4C" w:rsidRDefault="00941529" w:rsidP="00941529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734A4C">
        <w:rPr>
          <w:rFonts w:ascii="Times New Roman" w:eastAsia="Times New Roman" w:hAnsi="Times New Roman"/>
          <w:b/>
          <w:color w:val="0F0F50"/>
          <w:sz w:val="24"/>
          <w:lang w:val="ru-RU"/>
        </w:rPr>
        <w:t>СИСТЕМАТИЧЕСКИЙ КУРС</w:t>
      </w:r>
    </w:p>
    <w:p w:rsidR="00941529" w:rsidRPr="00734A4C" w:rsidRDefault="00941529" w:rsidP="00941529">
      <w:pPr>
        <w:rPr>
          <w:lang w:val="ru-RU"/>
        </w:rPr>
        <w:sectPr w:rsidR="00941529" w:rsidRPr="00734A4C">
          <w:pgSz w:w="11900" w:h="16840"/>
          <w:pgMar w:top="298" w:right="650" w:bottom="3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529" w:rsidRPr="00734A4C" w:rsidRDefault="00941529" w:rsidP="00941529">
      <w:pPr>
        <w:autoSpaceDE w:val="0"/>
        <w:autoSpaceDN w:val="0"/>
        <w:spacing w:after="72" w:line="220" w:lineRule="exact"/>
        <w:rPr>
          <w:lang w:val="ru-RU"/>
        </w:rPr>
      </w:pPr>
    </w:p>
    <w:p w:rsidR="00941529" w:rsidRPr="00734A4C" w:rsidRDefault="00941529" w:rsidP="00941529">
      <w:pPr>
        <w:autoSpaceDE w:val="0"/>
        <w:autoSpaceDN w:val="0"/>
        <w:spacing w:after="0" w:line="262" w:lineRule="auto"/>
        <w:ind w:left="180" w:right="2016"/>
        <w:rPr>
          <w:lang w:val="ru-RU"/>
        </w:rPr>
      </w:pP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Общие сведения о языке 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Язык как основное средство человеческого общения.  Цели и ситуации общения.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Звуки речи. Гласные и согласные звуки, их различение.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Уда​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рение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в слове. Гласные ударные и безударные. Твёрдые и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мяг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​кие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согласные звуки, их различение. Звонкие и глухие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соглас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ные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последова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тельность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. Использование алфавита для 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упорядочения списка слов.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Орфоэпия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Произношение звуков и сочетаний звуков, ударение в словах в соответствии с нормами 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современного русского литературного языка (на ограниченном перечне слов, отрабатываемом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учеб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734A4C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нике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90" w:after="0" w:line="271" w:lineRule="auto"/>
        <w:ind w:right="864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Лексика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Синтаксис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Предложение как единица языка (ознакомление). Слово, предложение (наблюдение над сходством и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различи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​ем). Установление связи слов в предложении при помощи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смыс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ловых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вопросов.</w:t>
      </w:r>
    </w:p>
    <w:p w:rsidR="00941529" w:rsidRPr="00734A4C" w:rsidRDefault="00941529" w:rsidP="00941529">
      <w:pPr>
        <w:autoSpaceDE w:val="0"/>
        <w:autoSpaceDN w:val="0"/>
        <w:spacing w:before="70" w:after="0" w:line="230" w:lineRule="auto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Восстановление деформированных предложений.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Составле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предложений из набора форм слов.</w:t>
      </w:r>
    </w:p>
    <w:p w:rsidR="00941529" w:rsidRPr="00734A4C" w:rsidRDefault="00941529" w:rsidP="00941529">
      <w:pPr>
        <w:autoSpaceDE w:val="0"/>
        <w:autoSpaceDN w:val="0"/>
        <w:spacing w:before="190" w:after="0" w:line="262" w:lineRule="auto"/>
        <w:ind w:left="180" w:right="6048"/>
        <w:rPr>
          <w:lang w:val="ru-RU"/>
        </w:rPr>
      </w:pP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Правила правописания и их применение:</w:t>
      </w:r>
    </w:p>
    <w:p w:rsidR="00941529" w:rsidRPr="00734A4C" w:rsidRDefault="00941529" w:rsidP="00941529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раздельное написание слов в предложении;</w:t>
      </w:r>
    </w:p>
    <w:p w:rsidR="00941529" w:rsidRPr="00734A4C" w:rsidRDefault="00941529" w:rsidP="00941529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прописная буква в начале предложения и в именах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собствен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: в именах и фамилиях людей, кличках животных;</w:t>
      </w:r>
    </w:p>
    <w:p w:rsidR="00941529" w:rsidRPr="00734A4C" w:rsidRDefault="00941529" w:rsidP="00941529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перенос слов (без учёта морфемного членения слова);</w:t>
      </w:r>
    </w:p>
    <w:p w:rsidR="00941529" w:rsidRPr="00734A4C" w:rsidRDefault="00941529" w:rsidP="00941529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гласные после шипящих в сочетаниях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жи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ши (в положении под ударением),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ча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ща,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чу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щу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941529" w:rsidRPr="00734A4C" w:rsidRDefault="00941529" w:rsidP="00941529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сочетания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чк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чн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941529" w:rsidRPr="00734A4C" w:rsidRDefault="00941529" w:rsidP="00941529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слова с непроверяемыми гласными и согласными (перечень слов в орфографическом словаре учебника);</w:t>
      </w:r>
    </w:p>
    <w:p w:rsidR="00941529" w:rsidRPr="00734A4C" w:rsidRDefault="00941529" w:rsidP="00941529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знаки препинания в конце предложения: точка,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вопроситель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и восклицательный знаки. Алгоритм списывания текста.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78" w:after="0" w:line="271" w:lineRule="auto"/>
        <w:ind w:right="576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щение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. Ситуации устного общения</w:t>
      </w:r>
    </w:p>
    <w:p w:rsidR="00941529" w:rsidRPr="00734A4C" w:rsidRDefault="00941529" w:rsidP="00941529">
      <w:pPr>
        <w:rPr>
          <w:lang w:val="ru-RU"/>
        </w:rPr>
        <w:sectPr w:rsidR="00941529" w:rsidRPr="00734A4C">
          <w:pgSz w:w="11900" w:h="16840"/>
          <w:pgMar w:top="292" w:right="676" w:bottom="444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941529" w:rsidRPr="00734A4C" w:rsidRDefault="00941529" w:rsidP="00941529">
      <w:pPr>
        <w:autoSpaceDE w:val="0"/>
        <w:autoSpaceDN w:val="0"/>
        <w:spacing w:after="66" w:line="220" w:lineRule="exact"/>
        <w:rPr>
          <w:lang w:val="ru-RU"/>
        </w:rPr>
      </w:pPr>
    </w:p>
    <w:p w:rsidR="00941529" w:rsidRPr="00734A4C" w:rsidRDefault="00941529" w:rsidP="00941529">
      <w:pPr>
        <w:autoSpaceDE w:val="0"/>
        <w:autoSpaceDN w:val="0"/>
        <w:spacing w:after="0" w:line="271" w:lineRule="auto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(чтение диалогов по ролям, просмотр видеоматериалов, прослушивание аудиозаписи). Нормы речевого этикета в ситуациях учебного и бытового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об​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щения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(приветствие, прощание, извинение, благодарность, об​ращение с просьбой).</w:t>
      </w:r>
    </w:p>
    <w:p w:rsidR="00941529" w:rsidRPr="00734A4C" w:rsidRDefault="00941529" w:rsidP="00941529">
      <w:pPr>
        <w:rPr>
          <w:lang w:val="ru-RU"/>
        </w:rPr>
        <w:sectPr w:rsidR="00941529" w:rsidRPr="00734A4C">
          <w:pgSz w:w="11900" w:h="16840"/>
          <w:pgMar w:top="286" w:right="1238" w:bottom="1440" w:left="666" w:header="720" w:footer="720" w:gutter="0"/>
          <w:cols w:space="720" w:equalWidth="0">
            <w:col w:w="9996" w:space="0"/>
          </w:cols>
          <w:docGrid w:linePitch="360"/>
        </w:sectPr>
      </w:pPr>
    </w:p>
    <w:p w:rsidR="00941529" w:rsidRPr="00734A4C" w:rsidRDefault="00941529" w:rsidP="00941529">
      <w:pPr>
        <w:autoSpaceDE w:val="0"/>
        <w:autoSpaceDN w:val="0"/>
        <w:spacing w:after="78" w:line="220" w:lineRule="exact"/>
        <w:rPr>
          <w:lang w:val="ru-RU"/>
        </w:rPr>
      </w:pPr>
    </w:p>
    <w:p w:rsidR="00941529" w:rsidRPr="00734A4C" w:rsidRDefault="00941529" w:rsidP="00941529">
      <w:pPr>
        <w:autoSpaceDE w:val="0"/>
        <w:autoSpaceDN w:val="0"/>
        <w:spacing w:after="0" w:line="230" w:lineRule="auto"/>
        <w:rPr>
          <w:lang w:val="ru-RU"/>
        </w:rPr>
      </w:pP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русского языка в 1 классе направлено на достижение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941529" w:rsidRPr="00734A4C" w:rsidRDefault="00941529" w:rsidP="00941529">
      <w:pPr>
        <w:autoSpaceDE w:val="0"/>
        <w:autoSpaceDN w:val="0"/>
        <w:spacing w:before="382" w:after="0" w:line="230" w:lineRule="auto"/>
        <w:rPr>
          <w:lang w:val="ru-RU"/>
        </w:rPr>
      </w:pP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осознание своей этнокультурной и российской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граждан​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ской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идентичности, понимание роли русского языка как государственного языка Российской Федерации и языка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межнацио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нального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общения народов России;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сопричастность к прошлому, настоящему и будущему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сво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​ей страны и родного края, в том числе через обсуждение ситуаций при работе с художественными произведениями;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первоначальные представления о человеке как члене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об​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щества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о правах и ответственности, уважении и достоинстве человека, о нравственно​этических нормах поведения и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прави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лах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межличностных отношений, в том числе отражённых в художественных произведениях;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признание индивидуальности каждого человека с опорой на собственный жизненный и читательский опыт;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проявление сопереживания, уважения и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доброжелатель​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ности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, в том числе с использованием адекватных языковых средств для выражения своего состояния и чувств;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стремление к самовыражению в разных видах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художе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ственной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деятельности, в том числе в искусстве слова;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осозна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важности русского языка как средства общения и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самовы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ражения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бережное отношение к физическому и психическому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здо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ровью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проявляющееся в выборе приемлемых способов речевого самовыражения и соблюдении норм речевого этикета и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пра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​вил общения;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трудо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​вой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деятельности, интерес к различным профессиям,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возника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ющий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обсуждении примеров из художественных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произве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дений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941529" w:rsidRPr="00734A4C" w:rsidRDefault="00941529" w:rsidP="00941529">
      <w:pPr>
        <w:rPr>
          <w:lang w:val="ru-RU"/>
        </w:rPr>
        <w:sectPr w:rsidR="00941529" w:rsidRPr="00734A4C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529" w:rsidRPr="00734A4C" w:rsidRDefault="00941529" w:rsidP="00941529">
      <w:pPr>
        <w:autoSpaceDE w:val="0"/>
        <w:autoSpaceDN w:val="0"/>
        <w:spacing w:after="78" w:line="220" w:lineRule="exact"/>
        <w:rPr>
          <w:lang w:val="ru-RU"/>
        </w:rPr>
      </w:pP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бережное отношение к природе, формируемое в процессе работы с текстами;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действий, приносящих ей вред;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актив​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ность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самостоятельность в его познании.</w:t>
      </w:r>
    </w:p>
    <w:p w:rsidR="00941529" w:rsidRPr="00734A4C" w:rsidRDefault="00941529" w:rsidP="00941529">
      <w:pPr>
        <w:autoSpaceDE w:val="0"/>
        <w:autoSpaceDN w:val="0"/>
        <w:spacing w:before="262" w:after="0" w:line="230" w:lineRule="auto"/>
        <w:rPr>
          <w:lang w:val="ru-RU"/>
        </w:rPr>
      </w:pP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частеречная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принадлежность,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грамматиче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ский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признак, лексическое значение и др.); устанавливать аналогии языковых единиц;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объединять объекты (языковые единицы) по определённо​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му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признаку;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в языковом материале закономерности и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проти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воречия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предложенного учителем алгоритма наблюдения; анализировать алгоритм действий при работе с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языко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выми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единицами, самостоятельно выделять учебные операции при анализе языковых единиц;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выявлять недостаток информации для решения учебной и практической задачи на основе предложенного алгоритма, фор​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мулировать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запрос на дополнительную информацию;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устанавливать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причинно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​следственные связи в ситуациях наблюдения за языковым материалом, делать выводы.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с помощью учителя формулировать цель, планировать из​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менения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языкового объекта, речевой ситуации;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проводить по предложенному плану несложное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лингви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стическое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мин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и-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​исследование, 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выполнять по предложенному плану проектное задание;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формулировать выводы и подкреплять их доказательства​ми на основе результатов 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согласно заданному алгоритму находить представленную в явном виде информацию в предложенном источнике: в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слова​рях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, справочниках;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соблюдать с помощью взрослых (педагогических работни​ков, родителей, законных</w:t>
      </w:r>
      <w:proofErr w:type="gramEnd"/>
    </w:p>
    <w:p w:rsidR="00941529" w:rsidRPr="00734A4C" w:rsidRDefault="00941529" w:rsidP="00941529">
      <w:pPr>
        <w:rPr>
          <w:lang w:val="ru-RU"/>
        </w:rPr>
        <w:sectPr w:rsidR="00941529" w:rsidRPr="00734A4C">
          <w:pgSz w:w="11900" w:h="16840"/>
          <w:pgMar w:top="298" w:right="660" w:bottom="452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941529" w:rsidRPr="00734A4C" w:rsidRDefault="00941529" w:rsidP="00941529">
      <w:pPr>
        <w:autoSpaceDE w:val="0"/>
        <w:autoSpaceDN w:val="0"/>
        <w:spacing w:after="66" w:line="220" w:lineRule="exact"/>
        <w:rPr>
          <w:lang w:val="ru-RU"/>
        </w:rPr>
      </w:pP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анализировать и создавать текстовую, видео​,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графиче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​скую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, звуковую информацию в соответствии с учебной зада​чей;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понимать лингвистическую информацию, зафиксирован​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ную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в виде таблиц, схем; самостоятельно создавать схемы, таблицы для представления лингвистической информации.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форми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руются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 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воспринимать и формулировать суждения, выражать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эмо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ции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в соответствии с целями и условиями общения в знакомой среде;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проявлять уважительное отношение к собеседнику, со​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блюдать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ведения диалоги и дискуссии;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признавать возможность существования разных точек зрения;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корректно и аргументированно высказывать своё  мне​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строить речевое высказывание в соответствии с постав​ленной задачей;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готовить небольшие публичные выступления о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результа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тах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парной и групповой работы, о результатах наблюдения, выполненного мин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и-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​исследования, проектного задания;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подбирать иллюстративный материал (рисунки, фото, плакаты) к тексту выступления.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форми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руются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941529" w:rsidRPr="00734A4C" w:rsidRDefault="00941529" w:rsidP="00941529">
      <w:pPr>
        <w:autoSpaceDE w:val="0"/>
        <w:autoSpaceDN w:val="0"/>
        <w:spacing w:before="70" w:after="0" w:line="271" w:lineRule="auto"/>
        <w:ind w:left="180" w:right="1728"/>
        <w:rPr>
          <w:lang w:val="ru-RU"/>
        </w:rPr>
      </w:pPr>
      <w:r w:rsidRPr="00734A4C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планировать действия по решению учебной задачи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для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по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​лучения результата;—    выстраивать последовательность выбранных действий.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устанавливать причины успеха/неудач учебной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деятель​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ности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корректировать свои учебные действия для преодоления речевых и орфографических ошибок;</w:t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соотносить результат деятельности с поставленной учеб​ной задачей по выделению, 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характеристике, использованию языковых единиц;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ошибку, допущенную при работе с языковым материалом, находить 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орфографическую и пунктуационную ошибку;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результаты своей деятельности и деятельно​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сти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одноклассников, объективно оценивать их по предложен​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ным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критериям.</w:t>
      </w:r>
    </w:p>
    <w:p w:rsidR="00941529" w:rsidRPr="00734A4C" w:rsidRDefault="00941529" w:rsidP="00941529">
      <w:pPr>
        <w:autoSpaceDE w:val="0"/>
        <w:autoSpaceDN w:val="0"/>
        <w:spacing w:before="262" w:after="0" w:line="230" w:lineRule="auto"/>
        <w:rPr>
          <w:lang w:val="ru-RU"/>
        </w:rPr>
      </w:pP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формулировать краткосрочные и долгосрочные цели (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ин​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дивидуальные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с учётом участия в коллективных задачах) в стандартной (типовой) ситуации на основе предложенного учи​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телем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формата планирования, распределения промежуточных шагов и сроков;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проявлять готовность руководить, выполнять поручения, подчиняться, самостоятельно разрешать конфликты;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ответственно выполнять свою часть работы;</w:t>
      </w:r>
    </w:p>
    <w:p w:rsidR="00941529" w:rsidRPr="00734A4C" w:rsidRDefault="00941529" w:rsidP="00941529">
      <w:pPr>
        <w:rPr>
          <w:lang w:val="ru-RU"/>
        </w:rPr>
        <w:sectPr w:rsidR="00941529" w:rsidRPr="00734A4C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941529" w:rsidRPr="00734A4C" w:rsidRDefault="00941529" w:rsidP="00941529">
      <w:pPr>
        <w:autoSpaceDE w:val="0"/>
        <w:autoSpaceDN w:val="0"/>
        <w:spacing w:after="78" w:line="220" w:lineRule="exact"/>
        <w:rPr>
          <w:lang w:val="ru-RU"/>
        </w:rPr>
      </w:pPr>
    </w:p>
    <w:p w:rsidR="00941529" w:rsidRPr="00734A4C" w:rsidRDefault="00941529" w:rsidP="00941529">
      <w:pPr>
        <w:autoSpaceDE w:val="0"/>
        <w:autoSpaceDN w:val="0"/>
        <w:spacing w:after="0" w:line="262" w:lineRule="auto"/>
        <w:ind w:left="180" w:right="1584"/>
        <w:rPr>
          <w:lang w:val="ru-RU"/>
        </w:rPr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оценивать свой вклад в общий результат;</w:t>
      </w:r>
      <w:r w:rsidRPr="00734A4C">
        <w:rPr>
          <w:lang w:val="ru-RU"/>
        </w:rPr>
        <w:br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выполнять совместные проектные задания с опорой на предложенные образцы.</w:t>
      </w:r>
    </w:p>
    <w:p w:rsidR="00941529" w:rsidRPr="00734A4C" w:rsidRDefault="00941529" w:rsidP="00941529">
      <w:pPr>
        <w:autoSpaceDE w:val="0"/>
        <w:autoSpaceDN w:val="0"/>
        <w:spacing w:before="262" w:after="0" w:line="230" w:lineRule="auto"/>
        <w:rPr>
          <w:lang w:val="ru-RU"/>
        </w:rPr>
      </w:pP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941529" w:rsidRPr="00734A4C" w:rsidRDefault="00941529" w:rsidP="00941529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первом классе 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различать слово и предложение; вычленять слова из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пред​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ложений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вычленять звуки из слова;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различать гласные и согласные звуки (в том числе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разли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чать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в слове согласный звук [й’] и гласный звук [и]);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различать ударные и безударные гласные звуки;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различать согласные звуки: мягкие и твёрдые, звонкие и глухие (вне слова и в слове);</w:t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 различать понятия «звук» и «буква»;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обозначать на письме мягкость согласных звуков буквами </w:t>
      </w:r>
      <w:r w:rsidRPr="00734A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734A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734A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ю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734A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я 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и буквой </w:t>
      </w:r>
      <w:r w:rsidRPr="00734A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ь 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в конце слова;</w:t>
      </w:r>
      <w:proofErr w:type="gramEnd"/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правильно называть буквы русского алфавита;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использо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вать</w:t>
      </w:r>
      <w:proofErr w:type="spellEnd"/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знание последовательности букв русского алфавита для упорядочения небольшого списка слов;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писать аккуратным разборчивым почерком без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искаже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ний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прописные и строчные буквы, соединения букв, слова;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применять изученные правила правописания: раздельное написание слов в предложении; знаки препинания в конце пред​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ложения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сло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​гам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(простые случаи: слова из слогов типа «согласный + глас​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»); гласные после шипящих в сочетаниях </w:t>
      </w:r>
      <w:proofErr w:type="spellStart"/>
      <w:r w:rsidRPr="00734A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жи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734A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ши 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(в 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положе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нии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под ударением), </w:t>
      </w:r>
      <w:proofErr w:type="spellStart"/>
      <w:r w:rsidRPr="00734A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ча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734A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ща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734A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чу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734A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щу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; непроверяемые гласные и согласные (перечень слов в орфографическом словаре учебника);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</w:t>
      </w:r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находить и исправлять ошибки на изученные правила, описки;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понимать прослушанный текст;</w:t>
      </w:r>
      <w:proofErr w:type="gramEnd"/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читать вслух и про себя (с пониманием) короткие тексты с соблюдением интонации и пауз в соответствии со знаками пре​пинания в конце предложения;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в тексте слова, значение которых требует </w:t>
      </w:r>
      <w:proofErr w:type="spellStart"/>
      <w:proofErr w:type="gram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уточ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​нения</w:t>
      </w:r>
      <w:proofErr w:type="gram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составлять предложение из набора форм слов;</w:t>
      </w:r>
      <w:r w:rsidRPr="00734A4C">
        <w:rPr>
          <w:lang w:val="ru-RU"/>
        </w:rPr>
        <w:br/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  устно составлять текст из 3—5 предложений по сюжет​</w:t>
      </w:r>
      <w:proofErr w:type="spellStart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ным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картинкам и наблюдениям;</w:t>
      </w:r>
      <w:r w:rsidRPr="00734A4C">
        <w:rPr>
          <w:lang w:val="ru-RU"/>
        </w:rPr>
        <w:tab/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изученные понятия в процессе решения учебных задач.</w:t>
      </w:r>
    </w:p>
    <w:p w:rsidR="00941529" w:rsidRPr="00734A4C" w:rsidRDefault="00941529" w:rsidP="00941529">
      <w:pPr>
        <w:rPr>
          <w:lang w:val="ru-RU"/>
        </w:rPr>
        <w:sectPr w:rsidR="00941529" w:rsidRPr="00734A4C">
          <w:pgSz w:w="11900" w:h="16840"/>
          <w:pgMar w:top="298" w:right="716" w:bottom="1440" w:left="666" w:header="720" w:footer="720" w:gutter="0"/>
          <w:cols w:space="720" w:equalWidth="0">
            <w:col w:w="10518" w:space="0"/>
          </w:cols>
          <w:docGrid w:linePitch="360"/>
        </w:sectPr>
      </w:pPr>
    </w:p>
    <w:p w:rsidR="00941529" w:rsidRPr="00734A4C" w:rsidRDefault="00941529" w:rsidP="00941529">
      <w:pPr>
        <w:autoSpaceDE w:val="0"/>
        <w:autoSpaceDN w:val="0"/>
        <w:spacing w:after="64" w:line="220" w:lineRule="exact"/>
        <w:rPr>
          <w:lang w:val="ru-RU"/>
        </w:rPr>
      </w:pPr>
    </w:p>
    <w:p w:rsidR="00941529" w:rsidRDefault="00941529" w:rsidP="00941529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54"/>
        <w:gridCol w:w="530"/>
        <w:gridCol w:w="1104"/>
        <w:gridCol w:w="1140"/>
        <w:gridCol w:w="864"/>
        <w:gridCol w:w="2678"/>
        <w:gridCol w:w="1082"/>
        <w:gridCol w:w="3182"/>
      </w:tblGrid>
      <w:tr w:rsidR="00941529" w:rsidTr="00067E7F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2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3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115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941529" w:rsidTr="00067E7F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29" w:rsidRDefault="00941529" w:rsidP="00067E7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29" w:rsidRDefault="00941529" w:rsidP="00067E7F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29" w:rsidRDefault="00941529" w:rsidP="00067E7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29" w:rsidRDefault="00941529" w:rsidP="00067E7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29" w:rsidRDefault="00941529" w:rsidP="00067E7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29" w:rsidRDefault="00941529" w:rsidP="00067E7F"/>
        </w:tc>
      </w:tr>
      <w:tr w:rsidR="00941529" w:rsidTr="00067E7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ОБУЧЕНИЕ ГРАМОТЕ</w:t>
            </w:r>
          </w:p>
        </w:tc>
      </w:tr>
      <w:tr w:rsidR="00941529" w:rsidTr="00067E7F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8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речи</w:t>
            </w:r>
            <w:proofErr w:type="spellEnd"/>
          </w:p>
        </w:tc>
      </w:tr>
      <w:tr w:rsidR="00941529" w:rsidTr="00067E7F">
        <w:trPr>
          <w:trHeight w:hRule="exact" w:val="112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01.09.2022 05.09.2022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6" w:after="0" w:line="257" w:lineRule="auto"/>
              <w:ind w:left="7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 по составлению небольших рассказов </w:t>
            </w:r>
            <w:proofErr w:type="spellStart"/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опи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сательного</w:t>
            </w:r>
            <w:proofErr w:type="spellEnd"/>
            <w:proofErr w:type="gram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характера (например, описание как результат совместных наблюдений, описание модели звукового состава слова и т. д.);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серией сюжетных картинок; 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выстроенных в правильной;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последовательности: анализ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изображённых событий;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сюжета;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устного рассказа с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опорой на картинки; Работа с серией сюжетных картинок с;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нарушенной последовательностью; анализ изображённых событий;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правильной последовательности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событий;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ошибки художника;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внесение изменений в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последовательность картинок;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устного рассказа по </w:t>
            </w:r>
            <w:r w:rsidRPr="00734A4C">
              <w:rPr>
                <w:lang w:val="ru-RU"/>
              </w:rPr>
              <w:br/>
            </w:r>
            <w:proofErr w:type="spellStart"/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восстанов</w:t>
            </w:r>
            <w:proofErr w:type="spellEnd"/>
            <w:r w:rsidRPr="00734A4C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ленной</w:t>
            </w:r>
            <w:proofErr w:type="gram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серии картинок; Совместная работа по составлению; небольших рассказов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повествовательного характера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(например;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о случаях из школьной жизни и т. д.);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 по составлению; небольших рассказов описательного; характера (например;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описание как;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результат совместных наблюдений</w:t>
            </w: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; </w:t>
            </w:r>
            <w:r w:rsidRPr="00734A4C">
              <w:rPr>
                <w:lang w:val="ru-RU"/>
              </w:rPr>
              <w:br/>
            </w:r>
            <w:proofErr w:type="gram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описание модели звукового состава слова и т. д.);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Самостоятельная работа: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короткого рассказа по опорным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словам; Учебный диалог по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результатам;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https://edudocs.info/prezentaciy a-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temu-sostavlenie-ustnyh-rasskazov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--7677.html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6840" w:h="11900"/>
          <w:pgMar w:top="282" w:right="640" w:bottom="0" w:left="666" w:header="720" w:footer="720" w:gutter="0"/>
          <w:cols w:space="720" w:equalWidth="0">
            <w:col w:w="1553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54"/>
        <w:gridCol w:w="530"/>
        <w:gridCol w:w="1104"/>
        <w:gridCol w:w="1140"/>
        <w:gridCol w:w="864"/>
        <w:gridCol w:w="2678"/>
        <w:gridCol w:w="1082"/>
        <w:gridCol w:w="3182"/>
      </w:tblGrid>
      <w:tr w:rsidR="00941529" w:rsidRPr="00941529" w:rsidTr="00067E7F">
        <w:trPr>
          <w:trHeight w:hRule="exact" w:val="11282"/>
        </w:trPr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  <w:tc>
          <w:tcPr>
            <w:tcW w:w="4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  <w:tc>
          <w:tcPr>
            <w:tcW w:w="2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8710" w:after="0" w:line="254" w:lineRule="auto"/>
              <w:ind w:left="7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совместного составления рассказов</w:t>
            </w: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; </w:t>
            </w:r>
            <w:r w:rsidRPr="00734A4C">
              <w:rPr>
                <w:lang w:val="ru-RU"/>
              </w:rPr>
              <w:br/>
            </w:r>
            <w:proofErr w:type="gram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уместности или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неуместности использования тех или иных речевых;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участие в диалоге;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высказывание и обоснование своей точки зрения;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текста;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понимание текста при его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прослушивании;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rPr>
                <w:lang w:val="ru-RU"/>
              </w:rPr>
            </w:pPr>
          </w:p>
        </w:tc>
        <w:tc>
          <w:tcPr>
            <w:tcW w:w="3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rPr>
                <w:lang w:val="ru-RU"/>
              </w:rPr>
            </w:pPr>
          </w:p>
        </w:tc>
      </w:tr>
      <w:tr w:rsidR="00941529" w:rsidTr="00067E7F">
        <w:trPr>
          <w:trHeight w:hRule="exact" w:val="348"/>
        </w:trPr>
        <w:tc>
          <w:tcPr>
            <w:tcW w:w="4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0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</w:tr>
      <w:tr w:rsidR="00941529" w:rsidTr="00067E7F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Фонетика</w:t>
            </w:r>
            <w:proofErr w:type="spellEnd"/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6840" w:h="11900"/>
          <w:pgMar w:top="0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54"/>
        <w:gridCol w:w="530"/>
        <w:gridCol w:w="1104"/>
        <w:gridCol w:w="1140"/>
        <w:gridCol w:w="864"/>
        <w:gridCol w:w="2678"/>
        <w:gridCol w:w="1082"/>
        <w:gridCol w:w="3182"/>
      </w:tblGrid>
      <w:tr w:rsidR="00941529" w:rsidTr="00067E7F">
        <w:trPr>
          <w:trHeight w:hRule="exact" w:val="85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Звуки речи. Интонационное выделение звука в слове.</w:t>
            </w:r>
          </w:p>
          <w:p w:rsidR="00941529" w:rsidRDefault="00941529" w:rsidP="00067E7F">
            <w:pPr>
              <w:autoSpaceDE w:val="0"/>
              <w:autoSpaceDN w:val="0"/>
              <w:spacing w:before="20" w:after="0" w:line="247" w:lineRule="auto"/>
              <w:ind w:left="72"/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частотного звука в стихотворении. Называние слов с заданным звуком.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Дифференциация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близких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акустико-артикуляционным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признакам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звуков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08.09.2022 14.09.2022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57" w:lineRule="auto"/>
              <w:ind w:left="7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«Скажи так; как я</w:t>
            </w: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</w:t>
            </w:r>
            <w:proofErr w:type="gram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отрабатывается умение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воспроизводить заданный учителем образец </w:t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интона</w:t>
            </w:r>
            <w:proofErr w:type="spellEnd"/>
            <w:r w:rsidRPr="00734A4C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34A4C">
              <w:rPr>
                <w:lang w:val="ru-RU"/>
              </w:rPr>
              <w:br/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ционного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выделения звука в слове); Игровое упражнение «Есть ли в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заданный звук?» (ловить мяч нужно только тогда;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когда ведущий называет слово с;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звуком;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отрабатывается умение определять наличие заданного звука в;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слове); </w:t>
            </w:r>
            <w:r w:rsidRPr="00734A4C">
              <w:rPr>
                <w:lang w:val="ru-RU"/>
              </w:rPr>
              <w:br/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Играсоревнование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«Кто запомнит больше слов с заданным звуком при; прослушивании стихотворения»;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слов с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звуком;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моделью: выбрать нужную модель в зависимости от места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заданного звука в слове (начало;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середина;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конец слова);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группировка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 по первому звук</w:t>
            </w: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у(</w:t>
            </w:r>
            <w:proofErr w:type="gram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последнему звуку);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 наличию близких в акустико-; артикуляционном отношении звуков ([н] —[м];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[р] — [л];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[с] — [ш] и др.);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«Живые звуки»: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звукового состава слова в игровых; ситуациях;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звукового состава слов с использованием фишек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разного цвета для фиксации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качественных характеристик;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звуков</w:t>
            </w: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https://nsportal.ru/nachalnaya-shkola/russkii-yazyk/2017/11/13/prezentatsiya-k-uroku-russkogo-yazyka-obuchenie-gramote-v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6840" w:h="11900"/>
          <w:pgMar w:top="284" w:right="640" w:bottom="136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54"/>
        <w:gridCol w:w="530"/>
        <w:gridCol w:w="1104"/>
        <w:gridCol w:w="1140"/>
        <w:gridCol w:w="864"/>
        <w:gridCol w:w="2678"/>
        <w:gridCol w:w="1082"/>
        <w:gridCol w:w="3182"/>
      </w:tblGrid>
      <w:tr w:rsidR="00941529" w:rsidTr="00067E7F">
        <w:trPr>
          <w:trHeight w:hRule="exact" w:val="78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последовательности звуков в слове и количества звуков. Сопоставление слов, различающихся одним или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несколькими звуками. Звуковой анализ слова, работа со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15.09.2022 21.09.2022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57" w:lineRule="auto"/>
              <w:ind w:left="7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двух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моделей звукового состава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(нахождение сходства и различия); Дифференцированное задание:;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слов с </w:t>
            </w:r>
            <w:proofErr w:type="spellStart"/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734A4C">
              <w:rPr>
                <w:lang w:val="ru-RU"/>
              </w:rPr>
              <w:br/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ствующими</w:t>
            </w:r>
            <w:proofErr w:type="spellEnd"/>
            <w:proofErr w:type="gram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им моделями;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задания: группировка звуков по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заданному;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основанию (например;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твёрдые — мягкие согласные звуки); Учебный диалог «Чем гласные звуки; отличаются по произношению от;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согласных звуков?»; как результат участия в диалоге: различение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гласных и согласных звуков по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отсутствию/наличию преграды; </w:t>
            </w:r>
            <w:r w:rsidRPr="00734A4C">
              <w:rPr>
                <w:lang w:val="ru-RU"/>
              </w:rPr>
              <w:br/>
            </w: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братца»;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(парный по твёрдости — мягкости звук); Учебный диалог «Чем твёрдые согласные звуки отличаются от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мягких согласных звуков?»;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характеристика; особенностей гласных;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согласных звуков;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обоснование своей точки зрения;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выслушивание одноклассников;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этапы своей работы; 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процесс и результат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выполнения задания;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по определению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количества слогов в слове;</w:t>
            </w:r>
            <w:proofErr w:type="gram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приведение доказательства; Работа в парах: подбор слов с заданным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количеством слогов</w:t>
            </w: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https://kopilkaurokov.ru/nachalniyeKlassi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54"/>
        <w:gridCol w:w="530"/>
        <w:gridCol w:w="1104"/>
        <w:gridCol w:w="1140"/>
        <w:gridCol w:w="864"/>
        <w:gridCol w:w="2678"/>
        <w:gridCol w:w="1082"/>
        <w:gridCol w:w="3182"/>
      </w:tblGrid>
      <w:tr w:rsidR="00941529" w:rsidTr="00067E7F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Особенность гласных звуков. Особенность согласных звуков.</w:t>
            </w:r>
          </w:p>
          <w:p w:rsidR="00941529" w:rsidRDefault="00941529" w:rsidP="00067E7F">
            <w:pPr>
              <w:autoSpaceDE w:val="0"/>
              <w:autoSpaceDN w:val="0"/>
              <w:spacing w:before="20" w:after="0" w:line="247" w:lineRule="auto"/>
              <w:ind w:left="72"/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 гласных и согласных звуков. Определение места ударения. Различение гласных ударных и безударных.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Ударный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слог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22.09.2022 23.09.2022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57" w:lineRule="auto"/>
              <w:ind w:left="74" w:right="144"/>
              <w:rPr>
                <w:lang w:val="ru-RU"/>
              </w:rPr>
            </w:pP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моделью: выбрать нужную модель в зависимости от места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заданного звука в слове (начало,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середина, конец слова);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подбор;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 с заданным ударным гласным; звуком;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</w:t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слогоударными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схемами: подбор слов;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соответствующих схеме;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объединять слова по;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количеству слогов в слове и месту; ударения;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группах: нахождение и;</w:t>
            </w:r>
            <w:proofErr w:type="gram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исправление ошибок;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допущенных при делении слов на слоги;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определении;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ударного звука</w:t>
            </w: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https://nsportal.ru/nachalnaya-shkola/russkii-yazyk/2012/05/06/prezentatsiya-glasnye-i-soglasnye-zvuki-i-bukvy</w:t>
            </w:r>
          </w:p>
        </w:tc>
      </w:tr>
      <w:tr w:rsidR="00941529" w:rsidTr="00067E7F">
        <w:trPr>
          <w:trHeight w:hRule="exact" w:val="62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Твёрдость и мягкость согласных звуков как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смыслоразличительная функция.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твёрдых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мягких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согласных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26.09.2022 28.09.2022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57" w:lineRule="auto"/>
              <w:ind w:left="7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слов с заданным звуком;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моделью: выбрать нужную модель в зависимости от места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заданного звука в слове (начало,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середина, конец слова);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«Скажи так;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как я</w:t>
            </w: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</w:t>
            </w:r>
            <w:proofErr w:type="gram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отрабатывается умение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воспроизводить заданный учителем образец </w:t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интона</w:t>
            </w:r>
            <w:proofErr w:type="spellEnd"/>
            <w:r w:rsidRPr="00734A4C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34A4C">
              <w:rPr>
                <w:lang w:val="ru-RU"/>
              </w:rPr>
              <w:br/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ционного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выделения звука в слове); Игровое упражнение «Есть ли в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заданный звук?» (ловить мяч нужно только тогда;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когда ведущий называет слово с;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звуком;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отрабатывается умение определять наличие заданного звука в;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слове); </w:t>
            </w:r>
            <w:r w:rsidRPr="00734A4C">
              <w:rPr>
                <w:lang w:val="ru-RU"/>
              </w:rPr>
              <w:br/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Играсоревнование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«Кто запомнит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больше слов с заданным звуком при; прослушивании стихотворения»;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слов с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звуком;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моделью: выбрать нужную модель в зависимости от места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заданного звука в слове (начало;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середина;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конец слова</w:t>
            </w: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https://uchitelya.com/russkiy-yazyk/125589-prezentaciya-tverdye-i-myagkie-soglasnye-zvuki-ih-smyslorazlichitelnaya-rol.html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6840" w:h="11900"/>
          <w:pgMar w:top="284" w:right="640" w:bottom="3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54"/>
        <w:gridCol w:w="530"/>
        <w:gridCol w:w="1104"/>
        <w:gridCol w:w="1140"/>
        <w:gridCol w:w="864"/>
        <w:gridCol w:w="2678"/>
        <w:gridCol w:w="1082"/>
        <w:gridCol w:w="3182"/>
      </w:tblGrid>
      <w:tr w:rsidR="00941529" w:rsidTr="00067E7F">
        <w:trPr>
          <w:trHeight w:hRule="exact" w:val="44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Дифференциация парных по твёрдости — мягкости согласных звуков.  Дифференциация парных по звонкости — глухости звуков (без введения терминов «звонкость», «глухость»).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29.09.2022 06.10.2022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54" w:lineRule="auto"/>
              <w:ind w:left="74"/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звукового состава слов с использованием фишек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разного цвета для фиксации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качественных характеристик звуков; Совместное выполнение задания:; проанализировать предложенную модель звукового состава слова и рассказать о ней; Творческое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задание: подбор слов; </w:t>
            </w:r>
            <w:r w:rsidRPr="00734A4C">
              <w:rPr>
                <w:lang w:val="ru-RU"/>
              </w:rPr>
              <w:br/>
            </w:r>
            <w:proofErr w:type="spellStart"/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</w:t>
            </w:r>
            <w:r w:rsidRPr="00734A4C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ствующих</w:t>
            </w:r>
            <w:proofErr w:type="spellEnd"/>
            <w:proofErr w:type="gram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заданной модели; Работа в парах: сравнение двух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моделей звукового состава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(нахождение сходства и различия); Дифференцированное задание:;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слов с </w:t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734A4C">
              <w:rPr>
                <w:lang w:val="ru-RU"/>
              </w:rPr>
              <w:br/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ствующими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им моделями;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задания: группировка звуков по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заданному;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основанию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например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твёрдые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—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мягкие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согласные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звуки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); 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https://uchitelya.com/russkiy-yazyk/125589-prezentaciya-tverdye-i-myagkie-soglasnye-zvuki-ih-smyslorazlichitelnaya-rol.html</w:t>
            </w:r>
          </w:p>
        </w:tc>
      </w:tr>
      <w:tr w:rsidR="00941529" w:rsidRPr="00941529" w:rsidTr="00067E7F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Слог как минимальная произносительная единица.</w:t>
            </w:r>
          </w:p>
          <w:p w:rsidR="00941529" w:rsidRDefault="00941529" w:rsidP="00067E7F">
            <w:pPr>
              <w:autoSpaceDE w:val="0"/>
              <w:autoSpaceDN w:val="0"/>
              <w:spacing w:before="20" w:after="0" w:line="247" w:lineRule="auto"/>
              <w:ind w:left="72" w:right="288"/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Слогообразующая функция гласных звуков. Определение количества слогов в слове.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слоги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простые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однозначные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случаи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07.10.2022 12.10.2022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54" w:lineRule="auto"/>
              <w:ind w:left="74" w:right="14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объединять слова по количеству слогов в слове и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месту;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ударения;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и; исправление ошибок;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допущенных при делении слов на слоги;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определении ударного звука</w:t>
            </w: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объединять слова по количеству слогов в слове и месту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ударения;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и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исправление ошибок, допущенных при делении слов на слоги, в определении ударного звука;</w:t>
            </w:r>
          </w:p>
        </w:tc>
      </w:tr>
      <w:tr w:rsidR="00941529" w:rsidTr="00067E7F">
        <w:trPr>
          <w:trHeight w:hRule="exact" w:val="348"/>
        </w:trPr>
        <w:tc>
          <w:tcPr>
            <w:tcW w:w="4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</w:t>
            </w:r>
          </w:p>
        </w:tc>
        <w:tc>
          <w:tcPr>
            <w:tcW w:w="10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</w:tr>
      <w:tr w:rsidR="00941529" w:rsidRPr="00941529" w:rsidTr="00067E7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3.</w:t>
            </w:r>
            <w:r w:rsidRPr="00734A4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Письмо. Орфография и пунктуация</w:t>
            </w:r>
          </w:p>
        </w:tc>
      </w:tr>
      <w:tr w:rsidR="00941529" w:rsidTr="00067E7F">
        <w:trPr>
          <w:trHeight w:hRule="exact" w:val="2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50" w:lineRule="auto"/>
              <w:ind w:left="72" w:right="144"/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Развитие мелкой моторики пальцев и движения руки. Развитие умения ориентироваться на пространстве листа в тетради и на пространстве классной доски.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Усвоение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гигиенических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требований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которые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необходимо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соблюдать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письма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13.10.2022 26.10.2022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54" w:lineRule="auto"/>
              <w:ind w:left="74" w:right="144"/>
              <w:rPr>
                <w:lang w:val="ru-RU"/>
              </w:rPr>
            </w:pP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анализ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поэлементного состава букв;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«Конструктор букв»;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направленное на составление буквы из элементов;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(из пластилина;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проволоки) букв;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https://nsportal.ru/nachalnaya-shkola/russkii-yazyk/2017/01/10/prezentatsiya-k-uroku-russkogo-yazyka-slog-kak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6840" w:h="11900"/>
          <w:pgMar w:top="284" w:right="640" w:bottom="100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54"/>
        <w:gridCol w:w="530"/>
        <w:gridCol w:w="1104"/>
        <w:gridCol w:w="1140"/>
        <w:gridCol w:w="864"/>
        <w:gridCol w:w="2678"/>
        <w:gridCol w:w="1082"/>
        <w:gridCol w:w="3182"/>
      </w:tblGrid>
      <w:tr w:rsidR="00941529" w:rsidTr="00067E7F">
        <w:trPr>
          <w:trHeight w:hRule="exact" w:val="53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50" w:lineRule="auto"/>
              <w:ind w:left="72" w:right="144"/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начертаний письменных заглавных и строчных букв. Создание единства звука, зрительного образа обозначающего его буквы и двигательного образа этой буквы.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Овладение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начертанием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прописных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строчных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букв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27.10.2022 14.11.2022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57" w:lineRule="auto"/>
              <w:ind w:left="7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письменными буквами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слова/предложения/короткого текста; 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написанного печатными буквами; Моделирование в процессе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совместного обсуждения алгоритма списывания;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списывание; слов/предложений в соответствии с; заданным алгоритмом;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контролирование этапов своей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работы;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проблемной </w:t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ситуации</w:t>
            </w: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«Ч</w:t>
            </w:r>
            <w:proofErr w:type="gram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то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делать;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если строка заканчивается;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 слово не входит?»;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введение знака переноса;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сообщение правила переноса слов; (первичное знакомство);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«Почему слова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пишутся отдельно друг от друга?</w:t>
            </w:r>
          </w:p>
          <w:p w:rsidR="00941529" w:rsidRPr="00734A4C" w:rsidRDefault="00941529" w:rsidP="00067E7F">
            <w:pPr>
              <w:autoSpaceDE w:val="0"/>
              <w:autoSpaceDN w:val="0"/>
              <w:spacing w:before="20" w:after="0" w:line="250" w:lineRule="auto"/>
              <w:ind w:left="74" w:right="432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Удобно ли читать предложение; записанное без пробелов;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между словами</w:t>
            </w: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?»;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https://nsportal.ru/nachalnaya-shkola/russkii-yazyk/2017/01/10/prezentatsiya-k-uroku-russkogo-yazyka-slog-kak</w:t>
            </w:r>
          </w:p>
        </w:tc>
      </w:tr>
      <w:tr w:rsidR="00941529" w:rsidTr="00067E7F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50" w:lineRule="auto"/>
              <w:ind w:left="72" w:right="288"/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 букв, буквосочетаний, слогов, слов, предложений с соблюдением гигиенических норм.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Овладение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разборчивым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аккуратным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письмом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16.11.2022 17.11.2022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50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этапов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своей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https://infourok.ru/prezentaciya-k-uroku-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russkogo-yazika-v-klasse-yazik-kak-sredstvo-obscheniya-poryadok-deystviy-pri-spisivanii-1484402.html</w:t>
            </w:r>
          </w:p>
        </w:tc>
      </w:tr>
      <w:tr w:rsidR="00941529" w:rsidTr="00067E7F">
        <w:trPr>
          <w:trHeight w:hRule="exact" w:val="34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18.11.2022 23.11.2022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6" w:after="0" w:line="254" w:lineRule="auto"/>
              <w:ind w:left="7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под диктовку слов и предложений;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состоящих из трёх — пяти слов со звуками в сильной позиции;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соотнесение одних и тех же слов;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написанных печатным и письменным шрифтом;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письменными буквами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слова/предложения/короткого текста</w:t>
            </w: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; </w:t>
            </w:r>
            <w:r w:rsidRPr="00734A4C">
              <w:rPr>
                <w:lang w:val="ru-RU"/>
              </w:rPr>
              <w:br/>
            </w:r>
            <w:proofErr w:type="gram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написанного печатными буквами; Моделирование в процессе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совместного обсуждения алгоритма списывания;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https://infourok.ru/urok-pisma-v-1-klasse-po-teme-pismo-bukv-bukvosochetanij-slogov-slov-predlozhenij-s-soblyudeniem-gigienicheskih-norm-ponimanie-f-4664986.html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6840" w:h="11900"/>
          <w:pgMar w:top="284" w:right="640" w:bottom="77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54"/>
        <w:gridCol w:w="530"/>
        <w:gridCol w:w="1104"/>
        <w:gridCol w:w="1140"/>
        <w:gridCol w:w="864"/>
        <w:gridCol w:w="2678"/>
        <w:gridCol w:w="1082"/>
        <w:gridCol w:w="3182"/>
      </w:tblGrid>
      <w:tr w:rsidR="00941529" w:rsidTr="00067E7F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24.11.2022 30.11.2022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52" w:lineRule="auto"/>
              <w:ind w:left="74" w:right="432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соблюдением пробелов между словами;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 с обязательным объяснением случаев;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употребления заглавной буквы</w:t>
            </w: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https://kopilkaurokov.ru/nachalniyeKlassi/</w:t>
            </w:r>
          </w:p>
        </w:tc>
      </w:tr>
      <w:tr w:rsidR="00941529" w:rsidTr="00067E7F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01.12.2022 05.12.2022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52" w:lineRule="auto"/>
              <w:ind w:left="74" w:right="14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списывание слов/предложений в соответствии с заданным алгоритмом,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контролирование этапов своей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https://licey.net/free/4-russkii_yazyk/75-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russkii_yazyk_v_nachalnoi_shkole/stages/4494-pravopisanie_bukvosochetanii_zhi_shi.html</w:t>
            </w:r>
          </w:p>
        </w:tc>
      </w:tr>
      <w:tr w:rsidR="00941529" w:rsidTr="00067E7F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07.12.2022 09.12.2022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6" w:after="0" w:line="252" w:lineRule="auto"/>
              <w:ind w:left="74" w:right="14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предложения, составленного из набора слов, с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начала и конца </w:t>
            </w:r>
            <w:proofErr w:type="spellStart"/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proofErr w:type="gram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с соблюдением пробелов между словами;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https://licey.net/free/4-russkii_yazyk/75-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russkii_yazyk_v_nachalnoi_shkole/stages/4494-pravopisanie_bukvosochetanii_zhi_shi.html</w:t>
            </w:r>
          </w:p>
        </w:tc>
      </w:tr>
      <w:tr w:rsidR="00941529" w:rsidTr="00067E7F">
        <w:trPr>
          <w:trHeight w:hRule="exact" w:val="49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применением: обозначение гласных после шипящих в сочетаниях </w:t>
            </w:r>
            <w:proofErr w:type="spellStart"/>
            <w:r w:rsidRPr="00734A4C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734A4C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, ши</w:t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(в положении под ударением)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12.12.2022 27.12.2022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57" w:lineRule="auto"/>
              <w:ind w:left="7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наличие в нём слов с </w:t>
            </w:r>
            <w:proofErr w:type="spellStart"/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буквосо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734A4C">
              <w:rPr>
                <w:lang w:val="ru-RU"/>
              </w:rPr>
              <w:br/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четаниями</w:t>
            </w:r>
            <w:proofErr w:type="spellEnd"/>
            <w:proofErr w:type="gram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ши; </w:t>
            </w:r>
            <w:r w:rsidRPr="00734A4C">
              <w:rPr>
                <w:lang w:val="ru-RU"/>
              </w:rPr>
              <w:br/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ща;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чу; </w:t>
            </w:r>
            <w:r w:rsidRPr="00734A4C">
              <w:rPr>
                <w:lang w:val="ru-RU"/>
              </w:rPr>
              <w:br/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текста слов с буквосочетания ми </w:t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ща;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чу; </w:t>
            </w:r>
            <w:r w:rsidRPr="00734A4C">
              <w:rPr>
                <w:lang w:val="ru-RU"/>
              </w:rPr>
              <w:br/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34A4C">
              <w:rPr>
                <w:lang w:val="ru-RU"/>
              </w:rPr>
              <w:br/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ши; Упражнение: запись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составленного из набора слов;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начала и конца предложения;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соблюдением пробелов между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словами;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https://nsportal.ru/nachalnaya-shkola/russkii-yazyk/2022/02/08/prezentatsiya-po-russkomu-yazyku-po-teme-zaglavnaya-bukva</w:t>
            </w:r>
          </w:p>
        </w:tc>
      </w:tr>
      <w:tr w:rsidR="00941529" w:rsidTr="00067E7F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445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применением: </w:t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</w:t>
            </w:r>
            <w:r w:rsidRPr="00734A4C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а</w:t>
            </w:r>
            <w:proofErr w:type="spellEnd"/>
            <w:r w:rsidRPr="00734A4C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ща, </w:t>
            </w:r>
            <w:proofErr w:type="gramStart"/>
            <w:r w:rsidRPr="00734A4C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чу</w:t>
            </w:r>
            <w:proofErr w:type="gramEnd"/>
            <w:r w:rsidRPr="00734A4C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734A4C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09.01.2023 16.01.2023</w:t>
            </w:r>
          </w:p>
        </w:tc>
        <w:tc>
          <w:tcPr>
            <w:tcW w:w="26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6" w:after="0" w:line="247" w:lineRule="auto"/>
              <w:ind w:left="74" w:right="288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наличие в нём слов с </w:t>
            </w:r>
            <w:proofErr w:type="spellStart"/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буквосо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 w:rsidRPr="00734A4C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734A4C">
              <w:rPr>
                <w:lang w:val="ru-RU"/>
              </w:rPr>
              <w:br/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четаниями</w:t>
            </w:r>
            <w:proofErr w:type="spellEnd"/>
            <w:proofErr w:type="gram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ши, </w:t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https://infourok.ru/prezentaciya-po-russkomu-yazyku-na-temu-perenos-slov-1-klass-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4047130.html</w:t>
            </w:r>
          </w:p>
        </w:tc>
      </w:tr>
      <w:tr w:rsidR="00941529" w:rsidTr="00067E7F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18.01.2023 25.01.2023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50" w:lineRule="auto"/>
              <w:ind w:left="74"/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</w:t>
            </w:r>
            <w:r w:rsidRPr="00734A4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букву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https://infourok.ru/prezentaciya-po-russkomu-yazyku-na-temu-perenos-slov-1-klass-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4047130.html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6840" w:h="11900"/>
          <w:pgMar w:top="284" w:right="640" w:bottom="59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54"/>
        <w:gridCol w:w="530"/>
        <w:gridCol w:w="1104"/>
        <w:gridCol w:w="1140"/>
        <w:gridCol w:w="864"/>
        <w:gridCol w:w="2678"/>
        <w:gridCol w:w="1082"/>
        <w:gridCol w:w="3182"/>
      </w:tblGrid>
      <w:tr w:rsidR="00941529" w:rsidTr="00067E7F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26.01.2023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47" w:lineRule="auto"/>
              <w:ind w:left="74" w:right="14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https://nsportal.ru/sites/default/files/2022</w:t>
            </w:r>
          </w:p>
        </w:tc>
      </w:tr>
      <w:tr w:rsidR="00941529" w:rsidTr="00067E7F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3.12.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27.01.2023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50" w:lineRule="auto"/>
              <w:ind w:left="74" w:right="14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 с обязательным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объяснением случаев употребления заглавной буквы;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https://nsportal.ru/sites/default/files/2022</w:t>
            </w:r>
          </w:p>
        </w:tc>
      </w:tr>
      <w:tr w:rsidR="00941529" w:rsidTr="00067E7F">
        <w:trPr>
          <w:trHeight w:hRule="exact" w:val="348"/>
        </w:trPr>
        <w:tc>
          <w:tcPr>
            <w:tcW w:w="492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4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52</w:t>
            </w:r>
          </w:p>
        </w:tc>
        <w:tc>
          <w:tcPr>
            <w:tcW w:w="10050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</w:tr>
      <w:tr w:rsidR="00941529" w:rsidTr="00067E7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СИСТЕМАТИЧЕСКИЙ КУРС</w:t>
            </w:r>
          </w:p>
        </w:tc>
      </w:tr>
      <w:tr w:rsidR="00941529" w:rsidRPr="00941529" w:rsidTr="00067E7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1.</w:t>
            </w:r>
            <w:r w:rsidRPr="00734A4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Общие сведения о языке</w:t>
            </w:r>
          </w:p>
        </w:tc>
      </w:tr>
      <w:tr w:rsidR="00941529" w:rsidTr="00067E7F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30.01.2023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6" w:after="0" w:line="245" w:lineRule="auto"/>
              <w:ind w:left="74" w:right="288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на тему «Язык </w:t>
            </w: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—с</w:t>
            </w:r>
            <w:proofErr w:type="gram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редство общения людей»;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https://nsportal.ru/sites/default/files/2022</w:t>
            </w:r>
          </w:p>
        </w:tc>
      </w:tr>
      <w:tr w:rsidR="00941529" w:rsidTr="00067E7F">
        <w:trPr>
          <w:trHeight w:hRule="exact" w:val="348"/>
        </w:trPr>
        <w:tc>
          <w:tcPr>
            <w:tcW w:w="4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</w:tr>
      <w:tr w:rsidR="00941529" w:rsidTr="00067E7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Фонетика</w:t>
            </w:r>
            <w:proofErr w:type="spellEnd"/>
          </w:p>
        </w:tc>
      </w:tr>
      <w:tr w:rsidR="00941529" w:rsidTr="00067E7F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Звуки речи. Гласные и согласные звуки, их различение. Ударение в слове. Гласные ударные и безударные.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Твёрдые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мягкие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согласные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31.01.2023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78" w:after="0" w:line="252" w:lineRule="auto"/>
              <w:ind w:left="74" w:right="14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«Что мы знаем о звуках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русского языка», в </w:t>
            </w:r>
            <w:proofErr w:type="gramStart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ходе</w:t>
            </w:r>
            <w:proofErr w:type="gramEnd"/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которой актуализируются знания, </w:t>
            </w:r>
            <w:r w:rsidRPr="00734A4C">
              <w:rPr>
                <w:lang w:val="ru-RU"/>
              </w:rPr>
              <w:br/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приобретённые в период обучения грамоте;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https://nsportal.ru/shkola/russkiy-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yazyk/library/2016/03/29/prezentatsiya-na-temu-povtoryaem-fonetiku</w:t>
            </w:r>
          </w:p>
        </w:tc>
      </w:tr>
      <w:tr w:rsidR="00941529" w:rsidTr="00067E7F">
        <w:trPr>
          <w:trHeight w:hRule="exact" w:val="111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45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Звонкие и глухие согласные звуки, их различение. Согласный звук</w:t>
            </w:r>
            <w:r w:rsidRPr="00734A4C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 [й’]</w:t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гласный звук </w:t>
            </w:r>
            <w:r w:rsidRPr="00734A4C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[и]</w:t>
            </w:r>
            <w:r w:rsidRPr="00734A4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Шипящие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[ж], [ш], [ч’], [щ’]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02.02.2023</w:t>
            </w:r>
          </w:p>
        </w:tc>
        <w:tc>
          <w:tcPr>
            <w:tcW w:w="26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6" w:after="0" w:line="252" w:lineRule="auto"/>
              <w:ind w:left="74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«Что мы знаем о звуках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русского языка», в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ходе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которой актуализируются знания,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приобретённые в период обучения грамоте;</w:t>
            </w:r>
          </w:p>
        </w:tc>
        <w:tc>
          <w:tcPr>
            <w:tcW w:w="10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https://nsportal.ru/nachalnaya-shkola/russkii-yazyk/2017/02/17/zvonkie-i-gluhie-soglasnye-zvuki-1-klass</w:t>
            </w:r>
          </w:p>
        </w:tc>
      </w:tr>
      <w:tr w:rsidR="00941529" w:rsidTr="00067E7F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Слог. Определение количества слогов в слове. Ударный слог. Деление слов на слоги (простые случаи, без стечения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03.02.2023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6" w:after="0" w:line="250" w:lineRule="auto"/>
              <w:ind w:left="74" w:right="288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«Объясняем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особенности гласных и </w:t>
            </w:r>
            <w:proofErr w:type="spellStart"/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ных</w:t>
            </w:r>
            <w:proofErr w:type="spellEnd"/>
            <w:proofErr w:type="gram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звуков»;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chtenie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/2015/10/09/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prezentatsiya-delenie-slov-na-slogi</w:t>
            </w:r>
            <w:proofErr w:type="spellEnd"/>
          </w:p>
        </w:tc>
      </w:tr>
      <w:tr w:rsidR="00941529" w:rsidTr="00067E7F">
        <w:trPr>
          <w:trHeight w:hRule="exact" w:val="348"/>
        </w:trPr>
        <w:tc>
          <w:tcPr>
            <w:tcW w:w="4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0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</w:tr>
      <w:tr w:rsidR="00941529" w:rsidTr="00067E7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Графика</w:t>
            </w:r>
            <w:proofErr w:type="spellEnd"/>
          </w:p>
        </w:tc>
      </w:tr>
      <w:tr w:rsidR="00941529" w:rsidTr="00067E7F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 w:rsidRPr="00FC275E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а, о, у, ы, э</w:t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слова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буквой </w:t>
            </w:r>
            <w:r w:rsidRPr="00FC275E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э</w:t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Обозначение на письме мягкости согласных звуков буквами </w:t>
            </w:r>
            <w:r w:rsidRPr="00FC275E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е, ё, ю, я, и</w:t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Функции букв </w:t>
            </w:r>
            <w:r w:rsidRPr="00FC275E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е, ё, ю, я</w:t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06.02.2023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</w:t>
            </w:r>
            <w:proofErr w:type="spellStart"/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​буквенный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состав слов;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chtenie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/2015/10/09/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prezentatsiya-delenie</w:t>
            </w:r>
            <w:proofErr w:type="spellEnd"/>
          </w:p>
        </w:tc>
      </w:tr>
      <w:tr w:rsidR="00941529" w:rsidTr="00067E7F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08.02.2023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6" w:after="0" w:line="250" w:lineRule="auto"/>
              <w:ind w:left="74" w:right="288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1—2 слов к предложенной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​бук​венной модели;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chtenie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/2015/10/09/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prezentatsiya-delenie</w:t>
            </w:r>
            <w:proofErr w:type="spellEnd"/>
          </w:p>
        </w:tc>
      </w:tr>
      <w:tr w:rsidR="00941529" w:rsidTr="00067E7F">
        <w:trPr>
          <w:trHeight w:hRule="exact" w:val="10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09.02.2023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6" w:after="0" w:line="250" w:lineRule="auto"/>
              <w:ind w:left="7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определение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количества слогов в слове, </w:t>
            </w:r>
            <w:proofErr w:type="spellStart"/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 w:rsidRPr="00FC275E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нение</w:t>
            </w:r>
            <w:proofErr w:type="spellEnd"/>
            <w:proofErr w:type="gram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основания для деления слов на слоги;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/6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6840" w:h="11900"/>
          <w:pgMar w:top="284" w:right="640" w:bottom="30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54"/>
        <w:gridCol w:w="530"/>
        <w:gridCol w:w="1104"/>
        <w:gridCol w:w="1140"/>
        <w:gridCol w:w="864"/>
        <w:gridCol w:w="2678"/>
        <w:gridCol w:w="1082"/>
        <w:gridCol w:w="3182"/>
      </w:tblGrid>
      <w:tr w:rsidR="00941529" w:rsidTr="00067E7F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7" w:lineRule="auto"/>
              <w:ind w:left="72" w:right="576"/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Русский алфавит: правильное название букв, знание их последовательности.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алфавита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упорядочения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списка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10.02.2023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50" w:lineRule="auto"/>
              <w:ind w:left="74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Игра-соревнование «Повтори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алфавит»; Совместное выполнение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«З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апиши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слова по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алфавиту»;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/6</w:t>
            </w:r>
          </w:p>
        </w:tc>
      </w:tr>
      <w:tr w:rsidR="00941529" w:rsidTr="00067E7F">
        <w:trPr>
          <w:trHeight w:hRule="exact" w:val="348"/>
        </w:trPr>
        <w:tc>
          <w:tcPr>
            <w:tcW w:w="4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0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</w:tr>
      <w:tr w:rsidR="00941529" w:rsidTr="00067E7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Лексика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морфология</w:t>
            </w:r>
            <w:proofErr w:type="spellEnd"/>
          </w:p>
        </w:tc>
      </w:tr>
      <w:tr w:rsidR="00941529" w:rsidTr="00067E7F">
        <w:trPr>
          <w:trHeight w:hRule="exact" w:val="131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45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Слово как единица языка (ознакомление).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13.02.2023 15.02.2023</w:t>
            </w:r>
          </w:p>
        </w:tc>
        <w:tc>
          <w:tcPr>
            <w:tcW w:w="26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6" w:after="0" w:line="252" w:lineRule="auto"/>
              <w:ind w:left="74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«На какие вопросы могут отвечать слова?»;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отвечающими на вопросы «кто?»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;«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что?»;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/6</w:t>
            </w:r>
          </w:p>
        </w:tc>
      </w:tr>
      <w:tr w:rsidR="00941529" w:rsidTr="00067E7F">
        <w:trPr>
          <w:trHeight w:hRule="exact" w:val="51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16.02.2023 06.03.2023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6" w:after="0" w:line="257" w:lineRule="auto"/>
              <w:ind w:left="7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группировки слов по заданному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признаку: отвечают на;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 «что?» / отвечают на </w:t>
            </w:r>
            <w:r w:rsidRPr="00FC275E">
              <w:rPr>
                <w:lang w:val="ru-RU"/>
              </w:rPr>
              <w:br/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то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?»; Наблюдение за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словами;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отвечающими на вопросы «какой?»;«какая?»;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«какое?»;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«какие?»;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задания: нахождение в тексте слов по заданным основаниям;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например поиск слов;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отвечающих на вопрос «какая?»;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отвечающими на вопросы «что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делать?»;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«что сделать?»; Работа в парах: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отработка умения задавать к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приведённым словам вопросы «что; делать?»;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«что сделать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?»;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/6</w:t>
            </w:r>
          </w:p>
        </w:tc>
      </w:tr>
      <w:tr w:rsidR="00941529" w:rsidTr="00067E7F">
        <w:trPr>
          <w:trHeight w:hRule="exact" w:val="24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08.03.2023 09.03.2023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54" w:lineRule="auto"/>
              <w:ind w:left="7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отвечающими на вопросы «что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делать?»;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«что сделать?»; Работа в парах: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отработка умения задавать к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приведённым словам вопросы «что; делать?»;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«что сделать?»;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в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тексте слов по заданному основанию; например слов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/6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6840" w:h="11900"/>
          <w:pgMar w:top="284" w:right="640" w:bottom="41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54"/>
        <w:gridCol w:w="530"/>
        <w:gridCol w:w="1104"/>
        <w:gridCol w:w="1140"/>
        <w:gridCol w:w="864"/>
        <w:gridCol w:w="2678"/>
        <w:gridCol w:w="1082"/>
        <w:gridCol w:w="3182"/>
      </w:tblGrid>
      <w:tr w:rsidR="00941529" w:rsidTr="00067E7F">
        <w:trPr>
          <w:trHeight w:hRule="exact" w:val="348"/>
        </w:trPr>
        <w:tc>
          <w:tcPr>
            <w:tcW w:w="4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0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</w:tr>
      <w:tr w:rsidR="00941529" w:rsidTr="00067E7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5.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Синтаксис</w:t>
            </w:r>
            <w:proofErr w:type="spellEnd"/>
          </w:p>
        </w:tc>
      </w:tr>
      <w:tr w:rsidR="00941529" w:rsidTr="00067E7F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45" w:lineRule="auto"/>
              <w:ind w:right="576"/>
              <w:jc w:val="center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10.03.2023 13.03.2023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54" w:lineRule="auto"/>
              <w:ind w:left="74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схемой предложения: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умение читать схему предложения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; </w:t>
            </w:r>
            <w:r w:rsidRPr="00FC275E">
              <w:rPr>
                <w:lang w:val="ru-RU"/>
              </w:rPr>
              <w:br/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преобразовывать информацию;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полученную из схемы: составлять; предложения;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соответствующие схеме;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учётом знаков препинания в конце схемы; Совместная работа: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 из набора слов;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/6</w:t>
            </w:r>
          </w:p>
        </w:tc>
      </w:tr>
      <w:tr w:rsidR="00941529" w:rsidTr="00067E7F">
        <w:trPr>
          <w:trHeight w:hRule="exact" w:val="25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15.03.2023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6" w:after="0" w:line="254" w:lineRule="auto"/>
              <w:ind w:left="7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схемой предложения: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умение читать схему </w:t>
            </w:r>
            <w:proofErr w:type="spellStart"/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жения</w:t>
            </w:r>
            <w:proofErr w:type="spellEnd"/>
            <w:proofErr w:type="gram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преобразовывать информацию,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полученную из схемы: составлять предложения, соответствующие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схеме, с учётом знаков препинания в конце схемы;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учётом знаков препинания в конце схемы; Совместная работа: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 из набора слов;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/6</w:t>
            </w:r>
          </w:p>
        </w:tc>
      </w:tr>
      <w:tr w:rsidR="00941529" w:rsidTr="00067E7F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Восстановление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деформированных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16.03.2023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6" w:after="0" w:line="252" w:lineRule="auto"/>
              <w:ind w:left="74" w:right="288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деление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деформированного текста на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предложения, корректировка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оформления предложений,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списывание с учётом правильного оформления </w:t>
            </w:r>
            <w:proofErr w:type="spellStart"/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ний</w:t>
            </w:r>
            <w:proofErr w:type="spellEnd"/>
            <w:proofErr w:type="gram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/6</w:t>
            </w:r>
          </w:p>
        </w:tc>
      </w:tr>
      <w:tr w:rsidR="00941529" w:rsidTr="00067E7F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17.03.2023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52" w:lineRule="auto"/>
              <w:ind w:left="7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схемой предложения: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умение читать схему </w:t>
            </w:r>
            <w:proofErr w:type="spellStart"/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жения</w:t>
            </w:r>
            <w:proofErr w:type="spellEnd"/>
            <w:proofErr w:type="gram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преобразовывать информацию,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полученную из схемы: составлять предложения, соответствующие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схеме, с учётом знаков препинания в конце схемы;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/6</w:t>
            </w:r>
          </w:p>
        </w:tc>
      </w:tr>
      <w:tr w:rsidR="00941529" w:rsidTr="00067E7F">
        <w:trPr>
          <w:trHeight w:hRule="exact" w:val="348"/>
        </w:trPr>
        <w:tc>
          <w:tcPr>
            <w:tcW w:w="492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4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0050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</w:tr>
      <w:tr w:rsidR="00941529" w:rsidTr="00067E7F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Орфография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пунктуация</w:t>
            </w:r>
            <w:proofErr w:type="spellEnd"/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6840" w:h="11900"/>
          <w:pgMar w:top="284" w:right="640" w:bottom="9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54"/>
        <w:gridCol w:w="530"/>
        <w:gridCol w:w="1104"/>
        <w:gridCol w:w="1140"/>
        <w:gridCol w:w="864"/>
        <w:gridCol w:w="2678"/>
        <w:gridCol w:w="1082"/>
        <w:gridCol w:w="3182"/>
      </w:tblGrid>
      <w:tr w:rsidR="00941529" w:rsidTr="00067E7F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Ознакомление с правилами правописания и их применение:- раздельное написание слов в предложении;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прописная буква в начале предложения и в именах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собственных: в именах и фамилиях людей, кличках животных;- перенос слов (без учёта морфемного членения слова);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гласные после шипящих в сочетаниях </w:t>
            </w:r>
            <w:proofErr w:type="spellStart"/>
            <w:r w:rsidRPr="00FC275E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FC275E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, ши</w:t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(в положении под ударением), </w:t>
            </w:r>
            <w:proofErr w:type="spellStart"/>
            <w:r w:rsidRPr="00FC275E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FC275E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ща, </w:t>
            </w:r>
            <w:proofErr w:type="gramStart"/>
            <w:r w:rsidRPr="00FC275E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чу</w:t>
            </w:r>
            <w:proofErr w:type="gramEnd"/>
            <w:r w:rsidRPr="00FC275E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FC275E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FC275E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;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сочетания </w:t>
            </w:r>
            <w:proofErr w:type="spellStart"/>
            <w:r w:rsidRPr="00FC275E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чк</w:t>
            </w:r>
            <w:proofErr w:type="spellEnd"/>
            <w:r w:rsidRPr="00FC275E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FC275E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чн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слова с непроверяемыми гласными и согласными (перечень слов в орфографическом словаре учебника);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знаки препинания в конце предложения: точка,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вопросительный и восклицательный знаки.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20.03.2023 14.04.2023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54" w:lineRule="auto"/>
              <w:ind w:left="74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сходными по звучанию, но </w:t>
            </w:r>
            <w:proofErr w:type="spellStart"/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ными</w:t>
            </w:r>
            <w:proofErr w:type="spellEnd"/>
            <w:proofErr w:type="gram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написанию, установление причин возможной ошибки при записи этих слов;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Пушок — пушок и т. д.).;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выбор необходимого знака препинания в конце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/6</w:t>
            </w:r>
          </w:p>
        </w:tc>
      </w:tr>
      <w:tr w:rsidR="00941529" w:rsidTr="00067E7F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Усвоение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алгоритма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списывания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текста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17.04.2023 19.04.2023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6" w:after="0" w:line="257" w:lineRule="auto"/>
              <w:ind w:left="7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Орфографический тренинг: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отработка;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правописания </w:t>
            </w:r>
            <w:proofErr w:type="spellStart"/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сочета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ний</w:t>
            </w:r>
            <w:proofErr w:type="spellEnd"/>
            <w:proofErr w:type="gram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ши; </w:t>
            </w:r>
            <w:r w:rsidRPr="00FC275E">
              <w:rPr>
                <w:lang w:val="ru-RU"/>
              </w:rPr>
              <w:br/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ща;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чу; </w:t>
            </w:r>
            <w:r w:rsidRPr="00FC275E">
              <w:rPr>
                <w:lang w:val="ru-RU"/>
              </w:rPr>
              <w:br/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осуществление самоконтроля при использовании правил;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написанием слов с; сочетаниями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чк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C275E">
              <w:rPr>
                <w:lang w:val="ru-RU"/>
              </w:rPr>
              <w:br/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чн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правила по результатам наблюдения; 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вывода с текстом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учебника; Орфографический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тренинг: написание слов с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сочетаниями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чк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C275E">
              <w:rPr>
                <w:lang w:val="ru-RU"/>
              </w:rPr>
              <w:br/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чн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/6</w:t>
            </w:r>
          </w:p>
        </w:tc>
      </w:tr>
      <w:tr w:rsidR="00941529" w:rsidTr="00067E7F">
        <w:trPr>
          <w:trHeight w:hRule="exact" w:val="348"/>
        </w:trPr>
        <w:tc>
          <w:tcPr>
            <w:tcW w:w="4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0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</w:tr>
      <w:tr w:rsidR="00941529" w:rsidTr="00067E7F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речи</w:t>
            </w:r>
            <w:proofErr w:type="spellEnd"/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54"/>
        <w:gridCol w:w="530"/>
        <w:gridCol w:w="1104"/>
        <w:gridCol w:w="1140"/>
        <w:gridCol w:w="864"/>
        <w:gridCol w:w="2678"/>
        <w:gridCol w:w="1082"/>
        <w:gridCol w:w="3182"/>
      </w:tblGrid>
      <w:tr w:rsidR="00941529" w:rsidTr="00067E7F">
        <w:trPr>
          <w:trHeight w:hRule="exact" w:val="61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20.04.2023 21.04.2023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57" w:lineRule="auto"/>
              <w:ind w:left="74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рисунками;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 которых;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изображены разные ситуации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общения;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(приветствие;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прощание;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извинение;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благодарность;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обращение с просьбой);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устное обсуждение этих ситуаций; выбор соответствующих каждой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слов речевого этикета;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ходе которого;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обсуждаются ситуации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общения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в которых выражается просьба;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обосновывается;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слов речевого этикета;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соответствующих ситуации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выражения просьбы;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ситуации; вежливого отказа с использованием; опорных слов;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отражающих;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выражения просьбы;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извинения;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вежливого отказа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/6</w:t>
            </w:r>
          </w:p>
        </w:tc>
      </w:tr>
      <w:tr w:rsidR="00941529" w:rsidTr="00067E7F">
        <w:trPr>
          <w:trHeight w:hRule="exact" w:val="37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 как единица речи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24.04.2023 26.04.2023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6" w:after="0" w:line="254" w:lineRule="auto"/>
              <w:ind w:left="74" w:right="144"/>
              <w:rPr>
                <w:lang w:val="ru-RU"/>
              </w:rPr>
            </w:pPr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отражающих;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выражения просьбы;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извинения;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вежливого отказа;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ситуации; 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содержащей извинение;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данной;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адекватных средств;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выражения извинения;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выбор из предложенного набора этикетных слов;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соответствующих заданным;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ситуациям общения;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/6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6840" w:h="11900"/>
          <w:pgMar w:top="284" w:right="640" w:bottom="74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54"/>
        <w:gridCol w:w="530"/>
        <w:gridCol w:w="1104"/>
        <w:gridCol w:w="1140"/>
        <w:gridCol w:w="864"/>
        <w:gridCol w:w="2678"/>
        <w:gridCol w:w="1082"/>
        <w:gridCol w:w="3182"/>
      </w:tblGrid>
      <w:tr w:rsidR="00941529" w:rsidTr="00067E7F">
        <w:trPr>
          <w:trHeight w:hRule="exact" w:val="41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Осознание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ситуации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общения: с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какой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целью, с кем и где происходит общение.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27.04.2023 01.05.2023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54" w:lineRule="auto"/>
              <w:ind w:left="74" w:right="144"/>
              <w:rPr>
                <w:lang w:val="ru-RU"/>
              </w:rPr>
            </w:pPr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ситуации; вежливого отказа с использованием; опорных слов;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отражающих;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выражения просьбы;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извинения;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вежливого отказа;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ситуации; 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содержащей извинение;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данной;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адекватных средств;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выражения извинения;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задания: выбор из предложенного набора этикетных слов;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соответствующих заданным;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ситуациям общения;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/6</w:t>
            </w:r>
          </w:p>
        </w:tc>
      </w:tr>
      <w:tr w:rsidR="00941529" w:rsidTr="00067E7F">
        <w:trPr>
          <w:trHeight w:hRule="exact" w:val="37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08.05.2023 11.05.2023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54" w:lineRule="auto"/>
              <w:ind w:left="74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ситуации; 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содержащей извинение;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данной;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адекватных средств;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выражения извинения;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выбор из предложенного набора этикетных слов;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соответствующих заданным;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ситуациям общения;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ситуации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общения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которых могут быть;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употреблены предложенные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этикетные слова;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/6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54"/>
        <w:gridCol w:w="530"/>
        <w:gridCol w:w="1104"/>
        <w:gridCol w:w="1140"/>
        <w:gridCol w:w="864"/>
        <w:gridCol w:w="2678"/>
        <w:gridCol w:w="1082"/>
        <w:gridCol w:w="3182"/>
      </w:tblGrid>
      <w:tr w:rsidR="00941529" w:rsidTr="00067E7F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15.05.2023 19.05.2023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54" w:lineRule="auto"/>
              <w:ind w:left="74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общения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которых могут быть;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употреблены предложенные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этикетные слова;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дидактического текста с точки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зрения;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наличия/отсутствия необходимых; элементов речевого этикета в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описанных в тексте ситуациях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общения;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предложенных юмористических; стихотворений с точки зрения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соблюдения героями стихотворений правил речевого этикета;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gramote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/6</w:t>
            </w:r>
          </w:p>
        </w:tc>
      </w:tr>
      <w:tr w:rsidR="00941529" w:rsidTr="00067E7F">
        <w:trPr>
          <w:trHeight w:hRule="exact" w:val="348"/>
        </w:trPr>
        <w:tc>
          <w:tcPr>
            <w:tcW w:w="4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</w:tr>
      <w:tr w:rsidR="00941529" w:rsidTr="00067E7F">
        <w:trPr>
          <w:trHeight w:hRule="exact" w:val="348"/>
        </w:trPr>
        <w:tc>
          <w:tcPr>
            <w:tcW w:w="4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0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</w:tr>
      <w:tr w:rsidR="00941529" w:rsidTr="00067E7F">
        <w:trPr>
          <w:trHeight w:hRule="exact" w:val="328"/>
        </w:trPr>
        <w:tc>
          <w:tcPr>
            <w:tcW w:w="4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7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/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78" w:line="220" w:lineRule="exact"/>
      </w:pPr>
    </w:p>
    <w:p w:rsidR="00941529" w:rsidRDefault="00941529" w:rsidP="00941529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941529" w:rsidTr="00067E7F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941529" w:rsidTr="00067E7F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29" w:rsidRDefault="00941529" w:rsidP="00067E7F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29" w:rsidRDefault="00941529" w:rsidP="00067E7F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29" w:rsidRDefault="00941529" w:rsidP="00067E7F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29" w:rsidRDefault="00941529" w:rsidP="00067E7F"/>
        </w:tc>
      </w:tr>
      <w:tr w:rsidR="00941529" w:rsidTr="00067E7F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с серией сюжетных картинок. Пропись.</w:t>
            </w:r>
          </w:p>
          <w:p w:rsidR="00941529" w:rsidRPr="00FC275E" w:rsidRDefault="00941529" w:rsidP="00067E7F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Ориентировка на странице прописей.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941529" w:rsidRPr="00FC275E" w:rsidRDefault="00941529" w:rsidP="00067E7F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Отработка алгоритма действий на странице прописей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81" w:lineRule="auto"/>
              <w:ind w:left="72"/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наблюдениям, по сюжетным картинкам на разные темы.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параллельных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941529" w:rsidRDefault="00941529" w:rsidP="00067E7F">
            <w:pPr>
              <w:autoSpaceDE w:val="0"/>
              <w:autoSpaceDN w:val="0"/>
              <w:spacing w:before="70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Горизонтальные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81" w:lineRule="auto"/>
              <w:ind w:left="72"/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наблюдениям, по сюжетным картинкам на разные темы.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Наклонные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прямые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21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941529" w:rsidRDefault="00941529" w:rsidP="00067E7F">
            <w:pPr>
              <w:autoSpaceDE w:val="0"/>
              <w:autoSpaceDN w:val="0"/>
              <w:spacing w:before="70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Наклонные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волнистые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1900" w:h="16840"/>
          <w:pgMar w:top="298" w:right="650" w:bottom="9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941529" w:rsidTr="00067E7F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81" w:lineRule="auto"/>
              <w:ind w:left="72"/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наблюдениям, по сюжетным картинкам на разные темы.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полуовалов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рассказов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(устно) по собственным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наблюдениям, по сюжетным картинкам на разные темы.</w:t>
            </w:r>
          </w:p>
          <w:p w:rsidR="00941529" w:rsidRDefault="00941529" w:rsidP="00067E7F">
            <w:pPr>
              <w:autoSpaceDE w:val="0"/>
              <w:autoSpaceDN w:val="0"/>
              <w:spacing w:before="72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овалов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Выполнение графического задания при работе с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рисунками. Различение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слова и предложения. Линии сложной конфигурации.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right="864"/>
              <w:jc w:val="center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зрительного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образа строчной и заглавной букв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буквы ы.</w:t>
            </w:r>
          </w:p>
          <w:p w:rsidR="00941529" w:rsidRPr="00FC275E" w:rsidRDefault="00941529" w:rsidP="00067E7F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Дифференциация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зрительного образа букв ы-и.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100" w:after="0" w:line="262" w:lineRule="auto"/>
              <w:ind w:left="72" w:right="86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Н, 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Н, 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RPr="0039282E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right="864"/>
              <w:jc w:val="center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39282E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3.10</w:t>
            </w:r>
            <w:r w:rsidRPr="0039282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39282E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39282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941529" w:rsidRPr="0039282E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39282E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9282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39282E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39282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39282E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9282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39282E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9282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39282E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04</w:t>
            </w:r>
            <w:r w:rsidRPr="0039282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.10.2022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39282E" w:rsidRDefault="00941529" w:rsidP="00067E7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lang w:val="ru-RU"/>
              </w:rPr>
            </w:pPr>
            <w:r w:rsidRPr="0039282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</w:t>
            </w:r>
          </w:p>
        </w:tc>
      </w:tr>
      <w:tr w:rsidR="00941529" w:rsidTr="00067E7F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39282E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9282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right="864"/>
              <w:jc w:val="center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1900" w:h="16840"/>
          <w:pgMar w:top="284" w:right="650" w:bottom="3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Л, 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Л, 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р.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слов и предложений с буквами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р.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right="864"/>
              <w:jc w:val="center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п.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слов и предложений с буквами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п.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М, 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М, 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з.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слов и предложений с буквами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з. Письмо слов и предложений с буквами С, с -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з.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б.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слов и предложений с буквами Б, б. Письмо слов и предложений с буквами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п - Б, б.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1900" w:h="16840"/>
          <w:pgMar w:top="284" w:right="650" w:bottom="41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д.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д.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т - Д, д.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Г, 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Г, г. Письмо слов и предложений с буквами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к - Г, 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right="864"/>
              <w:jc w:val="center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 Ч, ч.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 Ч, ч.</w:t>
            </w:r>
          </w:p>
          <w:p w:rsidR="00941529" w:rsidRDefault="00941529" w:rsidP="00067E7F">
            <w:pPr>
              <w:autoSpaceDE w:val="0"/>
              <w:autoSpaceDN w:val="0"/>
              <w:spacing w:before="7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cочетаний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ча-чу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заглавной букв Х, х. Письмо слов и предложений с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буквами Х, 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заглавной букв Ф, ф. Письмо слов и предложений с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буквами Ф, ф.</w:t>
            </w:r>
          </w:p>
          <w:p w:rsidR="00941529" w:rsidRPr="00FC275E" w:rsidRDefault="00941529" w:rsidP="00067E7F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в - ф на письме.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838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заглавной букв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ш.</w:t>
            </w:r>
          </w:p>
          <w:p w:rsidR="00941529" w:rsidRPr="00FC275E" w:rsidRDefault="00941529" w:rsidP="00067E7F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слов и предложений с буквами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ш.</w:t>
            </w:r>
          </w:p>
          <w:p w:rsidR="00941529" w:rsidRDefault="00941529" w:rsidP="00067E7F">
            <w:pPr>
              <w:autoSpaceDE w:val="0"/>
              <w:autoSpaceDN w:val="0"/>
              <w:spacing w:before="7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ши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11.2022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ж.</w:t>
            </w:r>
          </w:p>
          <w:p w:rsidR="00941529" w:rsidRPr="00FC275E" w:rsidRDefault="00941529" w:rsidP="00067E7F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ж.</w:t>
            </w:r>
          </w:p>
          <w:p w:rsidR="00941529" w:rsidRDefault="00941529" w:rsidP="00067E7F">
            <w:pPr>
              <w:autoSpaceDE w:val="0"/>
              <w:autoSpaceDN w:val="0"/>
              <w:spacing w:before="70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жи-ши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30.11.2022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ц.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1900" w:h="16840"/>
          <w:pgMar w:top="284" w:right="650" w:bottom="30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слов и предложений с буквами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ц.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заглавной букв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щ.</w:t>
            </w:r>
          </w:p>
          <w:p w:rsidR="00941529" w:rsidRPr="00FC275E" w:rsidRDefault="00941529" w:rsidP="00067E7F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слов и предложений с буквами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щ.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Дифференциация букв ц - ч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-щ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 письме.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слов и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предложений с сочетаниями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ши,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- ща, чу –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Списывание слов,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предложений с изученными буквами.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с изученными буквами.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э.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э.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а - я на письме.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у - ю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о - ё, у - ю, а - я, э - е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100" w:after="0" w:line="262" w:lineRule="auto"/>
              <w:ind w:right="1008"/>
              <w:jc w:val="center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ё.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ё.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написания слов и предложений с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изученными буквами.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.12.2022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слов с сочетаниями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1900" w:h="16840"/>
          <w:pgMar w:top="284" w:right="650" w:bottom="66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941529" w:rsidTr="00067E7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FC275E">
              <w:rPr>
                <w:lang w:val="ru-RU"/>
              </w:rPr>
              <w:br/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букв Я, я. Письмо слов и предложений с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буквами Я, 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слов и предложений с буквами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заглавной букв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ю.</w:t>
            </w:r>
          </w:p>
          <w:p w:rsidR="00941529" w:rsidRPr="00FC275E" w:rsidRDefault="00941529" w:rsidP="00067E7F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слов и предложений с буквами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ю.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100" w:after="0" w:line="262" w:lineRule="auto"/>
              <w:ind w:left="72" w:right="86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Правописание слов с буквами е, ё, ю, я.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.01.2023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Правописание слов с буквами е, ё, ю, 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букв Й, й. Письмо слов и предложений с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буквами Й, 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Правописание слов с буквами е, ё, ю, 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буквы ь. Письмо слов и предложений с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буквой 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ъ.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ь - ъ на письме.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Написание слов,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предложений с буквами ь, ъ.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Закрепление написания всех букв русского алфавита.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1.02.2023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Преобразование печатного шрифта в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C275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Упражнения по выработке каллиграфически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правильного письма.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заглавной буквы в словах и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предложениях.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1900" w:h="16840"/>
          <w:pgMar w:top="284" w:right="650" w:bottom="40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деформированным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Наша речь. Её значение в жизни людей. Язык и речь.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Знаки препинания в конце предложения: точка, </w:t>
            </w:r>
            <w:r w:rsidRPr="00FC275E">
              <w:rPr>
                <w:lang w:val="ru-RU"/>
              </w:rPr>
              <w:br/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вопосительный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275E">
              <w:rPr>
                <w:lang w:val="ru-RU"/>
              </w:rPr>
              <w:br/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восклицательный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знаки.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81" w:lineRule="auto"/>
              <w:ind w:left="72"/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Диалог. Осознание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ситуации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общения: с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какой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целью, с кем и где происходит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общение.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: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приветствия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прощания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извинения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Слово, предложение.</w:t>
            </w:r>
          </w:p>
          <w:p w:rsidR="00941529" w:rsidRPr="00FC275E" w:rsidRDefault="00941529" w:rsidP="00067E7F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Слово как единиц языка и речи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Слово и слог. Деление слова на слоги. Перенос слов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(простые случаи, без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стечения согласных).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название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Слова, отвечающие на вопросы "кто?", "что?".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.03.2023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Слово как название признака предмета.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вопросы "какой?", "какая?", "какое?", "какие?".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06.03.2023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Речевая ситуация: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обсуждение интересов и преодоление конфликтов.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Слово как название действия предмета.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1900" w:h="16840"/>
          <w:pgMar w:top="284" w:right="650" w:bottom="3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вопросы "что делать?", "что сделать?".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Речевой этикет: ситуация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знакомства. Вежливые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Слово, его значение. Роль слова в речи.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 Работа со словарём.</w:t>
            </w:r>
          </w:p>
          <w:p w:rsidR="00941529" w:rsidRPr="00FC275E" w:rsidRDefault="00941529" w:rsidP="00067E7F">
            <w:pPr>
              <w:autoSpaceDE w:val="0"/>
              <w:autoSpaceDN w:val="0"/>
              <w:spacing w:before="70" w:after="0" w:line="262" w:lineRule="auto"/>
              <w:jc w:val="center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Уточнение значения слова с помощью толкового словаря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Речевая ситуация: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 интонации при общении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2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71" w:lineRule="auto"/>
              <w:ind w:left="576" w:right="1152" w:hanging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tt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5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E466AE" w:rsidRDefault="00941529" w:rsidP="00067E7F">
            <w:pPr>
              <w:autoSpaceDE w:val="0"/>
              <w:autoSpaceDN w:val="0"/>
              <w:spacing w:before="98" w:after="0"/>
              <w:ind w:left="576" w:right="576" w:hanging="576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р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ечи. Гласные и согласные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</w:t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различение. </w:t>
            </w:r>
            <w:r w:rsidRPr="00E466A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Ударение в слове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ударные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безударные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100" w:after="0" w:line="281" w:lineRule="auto"/>
              <w:ind w:left="576" w:hanging="576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Наблюдение над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единообразным написанием буквы безударного гласного звука в одинаковой части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(корне) 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однокоренных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слова.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/>
              <w:ind w:left="72"/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Написание непроверяемой буквы безударного гласного звука в словах.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орфографическим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словарём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 и буквы их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обозначающие.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1900" w:h="16840"/>
          <w:pgMar w:top="284" w:right="650" w:bottom="6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Буквы е, ё, ю, я в слове.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Буква Ь как показатель </w:t>
            </w:r>
            <w:r w:rsidRPr="00FC275E">
              <w:rPr>
                <w:lang w:val="ru-RU"/>
              </w:rPr>
              <w:br/>
            </w:r>
            <w:r w:rsidRPr="00FC275E">
              <w:rPr>
                <w:lang w:val="ru-RU"/>
              </w:rPr>
              <w:tab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мягкости согласного звука.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Согласные звуки и буквы, обозначающие согласные звуки.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8" w:lineRule="auto"/>
              <w:ind w:left="156" w:right="144" w:hanging="156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Звонкие и глухие согласные звуки, их различение.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Согласный звук [й'] и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гласный звук [и].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/>
              <w:ind w:left="576" w:right="288" w:hanging="576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Парные и непарные по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глухост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и-</w:t>
            </w:r>
            <w:proofErr w:type="gramEnd"/>
            <w:r w:rsidRPr="00FC275E">
              <w:rPr>
                <w:lang w:val="ru-RU"/>
              </w:rPr>
              <w:br/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звонкостисогласные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звуки на конце слов.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Правописание слов с буквой парного по глухост</w:t>
            </w:r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и-</w:t>
            </w:r>
            <w:proofErr w:type="gramEnd"/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звонкости на конце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576" w:right="432" w:hanging="576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Речевая ситуация: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поздравление и вручение подарка.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Шипящие согласные звуки [ж], [ш], [ч'], [щ'].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115. Правило правописания </w:t>
            </w:r>
            <w:r w:rsidRPr="00FC275E">
              <w:rPr>
                <w:lang w:val="ru-RU"/>
              </w:rPr>
              <w:tab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чк-чн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576" w:right="144" w:hanging="576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Орфоэпические нормы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произношения слов с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сочетаниями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100" w:after="0" w:line="262" w:lineRule="auto"/>
              <w:jc w:val="center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Речевая ситуация: уточнение значения незнакомых слов.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.04.2023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576" w:right="144" w:hanging="576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Отработка правил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правописания сочетаний </w:t>
            </w:r>
            <w:proofErr w:type="spellStart"/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-ща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чу-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-ши.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576" w:right="144" w:hanging="576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правил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правописания сочетаний </w:t>
            </w:r>
            <w:proofErr w:type="spellStart"/>
            <w:proofErr w:type="gram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-ща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чу-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-ши.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1900" w:h="16840"/>
          <w:pgMar w:top="284" w:right="650" w:bottom="106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941529" w:rsidTr="00067E7F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/>
              <w:ind w:left="576" w:right="288" w:hanging="576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Русский алфавит: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правильное название букв, знание их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последовательности.</w:t>
            </w:r>
          </w:p>
          <w:p w:rsidR="00941529" w:rsidRPr="00FC275E" w:rsidRDefault="00941529" w:rsidP="00067E7F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 алфавита для работы со словарём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Заглавная буква в именах, отчествах, фамилиях людей, в географических названиях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122.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100" w:after="0"/>
              <w:ind w:left="576" w:hanging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Промежуточная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аттестация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равило</w:t>
            </w:r>
            <w:proofErr w:type="spellEnd"/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правописания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заглавной буквы в именах, отчествах, фамилиях людей, в географических названиях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02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Знакомство со словами, </w:t>
            </w:r>
            <w:r w:rsidRPr="00FC275E">
              <w:rPr>
                <w:lang w:val="ru-RU"/>
              </w:rPr>
              <w:tab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близкими по значению.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576" w:right="432" w:hanging="576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слов,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отвечающих на вопросы "кто?", "что?".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/>
              <w:ind w:left="576" w:hanging="576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слов,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отвечающих на вопросы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"какой?", "какая?", "какое?", "какие?".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autoSpaceDE w:val="0"/>
              <w:autoSpaceDN w:val="0"/>
              <w:spacing w:before="98" w:after="0"/>
              <w:ind w:left="576" w:right="432" w:hanging="576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Повторение слов,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отвечающих на вопросы "что делать?", "что </w:t>
            </w:r>
            <w:r w:rsidRPr="00FC275E">
              <w:rPr>
                <w:lang w:val="ru-RU"/>
              </w:rPr>
              <w:br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сделать?".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78" w:lineRule="auto"/>
              <w:ind w:left="72"/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предложения из набора форм слов.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деформированными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предложениями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FC275E" w:rsidRDefault="00941529" w:rsidP="00067E7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Повторение знаний о тексте </w:t>
            </w:r>
            <w:r w:rsidRPr="00FC275E">
              <w:rPr>
                <w:lang w:val="ru-RU"/>
              </w:rPr>
              <w:tab/>
            </w: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 предложении.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.05.2023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129</w:t>
            </w:r>
          </w:p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71" w:lineRule="auto"/>
              <w:ind w:left="576" w:right="288" w:hanging="57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краткого рассказа по сюжетным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картинкам </w:t>
            </w:r>
          </w:p>
          <w:p w:rsidR="00941529" w:rsidRPr="00FC275E" w:rsidRDefault="00941529" w:rsidP="00067E7F">
            <w:pPr>
              <w:autoSpaceDE w:val="0"/>
              <w:autoSpaceDN w:val="0"/>
              <w:spacing w:before="98" w:after="0" w:line="271" w:lineRule="auto"/>
              <w:ind w:left="576" w:right="288" w:hanging="576"/>
              <w:rPr>
                <w:lang w:val="ru-RU"/>
              </w:rPr>
            </w:pPr>
            <w:r w:rsidRPr="00FC27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Промежуточная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аттестация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форме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131.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.05.2023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1900" w:h="16840"/>
          <w:pgMar w:top="284" w:right="650" w:bottom="6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941529" w:rsidTr="00067E7F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132.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Закрепление правописания орфограмм, изученных в 1 классе.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941529" w:rsidTr="00067E7F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Pr="00734A4C" w:rsidRDefault="00941529" w:rsidP="00067E7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734A4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1529" w:rsidRDefault="00941529" w:rsidP="00067E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</w:tr>
    </w:tbl>
    <w:p w:rsidR="00941529" w:rsidRDefault="00941529" w:rsidP="00941529">
      <w:pPr>
        <w:autoSpaceDE w:val="0"/>
        <w:autoSpaceDN w:val="0"/>
        <w:spacing w:after="0" w:line="14" w:lineRule="exact"/>
      </w:pPr>
    </w:p>
    <w:p w:rsidR="00941529" w:rsidRDefault="00941529" w:rsidP="00941529">
      <w:pPr>
        <w:sectPr w:rsidR="00941529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529" w:rsidRDefault="00941529" w:rsidP="00941529">
      <w:pPr>
        <w:autoSpaceDE w:val="0"/>
        <w:autoSpaceDN w:val="0"/>
        <w:spacing w:after="78" w:line="220" w:lineRule="exact"/>
      </w:pPr>
    </w:p>
    <w:p w:rsidR="00941529" w:rsidRPr="00941529" w:rsidRDefault="00941529" w:rsidP="00941529">
      <w:pPr>
        <w:autoSpaceDE w:val="0"/>
        <w:autoSpaceDN w:val="0"/>
        <w:spacing w:after="0" w:line="230" w:lineRule="auto"/>
        <w:rPr>
          <w:lang w:val="ru-RU"/>
        </w:rPr>
      </w:pPr>
      <w:r w:rsidRPr="0094152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941529" w:rsidRDefault="00941529" w:rsidP="00941529">
      <w:pPr>
        <w:autoSpaceDE w:val="0"/>
        <w:autoSpaceDN w:val="0"/>
        <w:spacing w:before="346"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A5050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</w:t>
      </w:r>
    </w:p>
    <w:p w:rsidR="00941529" w:rsidRPr="00A50503" w:rsidRDefault="00941529" w:rsidP="00941529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50503">
        <w:rPr>
          <w:rFonts w:ascii="Times New Roman" w:eastAsia="Times New Roman" w:hAnsi="Times New Roman" w:cs="Times New Roman"/>
          <w:sz w:val="24"/>
          <w:szCs w:val="24"/>
          <w:lang w:val="ru-RU"/>
        </w:rPr>
        <w:t>Климанова Л.Ф., Макеева С.Г. Азбука. Учебник с приложением на электронном носителе.</w:t>
      </w:r>
      <w:r w:rsidRPr="004068E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5050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 класс. </w:t>
      </w:r>
      <w:r w:rsidRPr="004068E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50503">
        <w:rPr>
          <w:rFonts w:ascii="Times New Roman" w:eastAsia="Times New Roman" w:hAnsi="Times New Roman" w:cs="Times New Roman"/>
          <w:sz w:val="24"/>
          <w:szCs w:val="24"/>
          <w:lang w:val="ru-RU"/>
        </w:rPr>
        <w:t>В 2-х частях (Ч. 1 – 112 с., ч. 2 – 128с.)</w:t>
      </w:r>
    </w:p>
    <w:p w:rsidR="00941529" w:rsidRPr="00A50503" w:rsidRDefault="00941529" w:rsidP="00941529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50503">
        <w:rPr>
          <w:rFonts w:ascii="Times New Roman" w:eastAsia="Times New Roman" w:hAnsi="Times New Roman" w:cs="Times New Roman"/>
          <w:sz w:val="24"/>
          <w:szCs w:val="24"/>
          <w:lang w:val="ru-RU"/>
        </w:rPr>
        <w:t>Электронное приложение к учебнику Л.Ф. Климановой, С.Г. Макеевой «Азбука» (</w:t>
      </w:r>
      <w:r w:rsidRPr="004068E2">
        <w:rPr>
          <w:rFonts w:ascii="Times New Roman" w:eastAsia="Times New Roman" w:hAnsi="Times New Roman" w:cs="Times New Roman"/>
          <w:sz w:val="24"/>
          <w:szCs w:val="24"/>
        </w:rPr>
        <w:t>CD</w:t>
      </w:r>
      <w:r w:rsidRPr="00A50503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:rsidR="00941529" w:rsidRPr="00A50503" w:rsidRDefault="00941529" w:rsidP="00941529">
      <w:pPr>
        <w:autoSpaceDE w:val="0"/>
        <w:autoSpaceDN w:val="0"/>
        <w:spacing w:before="346" w:after="0" w:line="230" w:lineRule="auto"/>
        <w:rPr>
          <w:lang w:val="ru-RU"/>
        </w:rPr>
      </w:pPr>
    </w:p>
    <w:p w:rsidR="00941529" w:rsidRPr="00734A4C" w:rsidRDefault="00941529" w:rsidP="00941529">
      <w:pPr>
        <w:autoSpaceDE w:val="0"/>
        <w:autoSpaceDN w:val="0"/>
        <w:spacing w:before="262" w:after="0" w:line="230" w:lineRule="auto"/>
        <w:rPr>
          <w:lang w:val="ru-RU"/>
        </w:rPr>
      </w:pP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941529" w:rsidRPr="00734A4C" w:rsidRDefault="00941529" w:rsidP="00941529">
      <w:pPr>
        <w:autoSpaceDE w:val="0"/>
        <w:autoSpaceDN w:val="0"/>
        <w:spacing w:before="166" w:after="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infourok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prezentaciya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po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russkomu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yaziku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emu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situaciya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obscheniya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celi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obschenii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-2919316.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34A4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nsportal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nachalnaya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shkola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russkii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yazyk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/2022/02/08/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prezentatsiya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po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russkomu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yazyku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po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teme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zaglavnaya</w:t>
      </w:r>
      <w:proofErr w:type="spellEnd"/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bukva</w:t>
      </w:r>
      <w:proofErr w:type="spellEnd"/>
      <w:proofErr w:type="gramEnd"/>
    </w:p>
    <w:p w:rsidR="00941529" w:rsidRPr="00734A4C" w:rsidRDefault="00941529" w:rsidP="00941529">
      <w:pPr>
        <w:rPr>
          <w:lang w:val="ru-RU"/>
        </w:rPr>
        <w:sectPr w:rsidR="00941529" w:rsidRPr="00734A4C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529" w:rsidRPr="00734A4C" w:rsidRDefault="00941529" w:rsidP="00941529">
      <w:pPr>
        <w:autoSpaceDE w:val="0"/>
        <w:autoSpaceDN w:val="0"/>
        <w:spacing w:after="78" w:line="220" w:lineRule="exact"/>
        <w:rPr>
          <w:lang w:val="ru-RU"/>
        </w:rPr>
      </w:pPr>
    </w:p>
    <w:p w:rsidR="00941529" w:rsidRPr="00734A4C" w:rsidRDefault="00941529" w:rsidP="00941529">
      <w:pPr>
        <w:autoSpaceDE w:val="0"/>
        <w:autoSpaceDN w:val="0"/>
        <w:spacing w:after="0" w:line="230" w:lineRule="auto"/>
        <w:rPr>
          <w:lang w:val="ru-RU"/>
        </w:rPr>
      </w:pP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941529" w:rsidRPr="00734A4C" w:rsidRDefault="00941529" w:rsidP="00941529">
      <w:pPr>
        <w:autoSpaceDE w:val="0"/>
        <w:autoSpaceDN w:val="0"/>
        <w:spacing w:before="346" w:after="0" w:line="230" w:lineRule="auto"/>
        <w:rPr>
          <w:lang w:val="ru-RU"/>
        </w:rPr>
      </w:pP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941529" w:rsidRPr="00D450DB" w:rsidRDefault="00941529" w:rsidP="00941529">
      <w:pPr>
        <w:autoSpaceDE w:val="0"/>
        <w:autoSpaceDN w:val="0"/>
        <w:spacing w:before="166" w:after="0" w:line="271" w:lineRule="auto"/>
        <w:ind w:right="8928"/>
        <w:rPr>
          <w:lang w:val="ru-RU"/>
        </w:rPr>
      </w:pPr>
      <w:r w:rsidRPr="00D450DB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Классная доска. </w:t>
      </w:r>
      <w:r w:rsidRPr="00D450DB">
        <w:rPr>
          <w:lang w:val="ru-RU"/>
        </w:rPr>
        <w:br/>
      </w:r>
      <w:r w:rsidRPr="00D450DB">
        <w:rPr>
          <w:rFonts w:ascii="Times New Roman" w:eastAsia="Times New Roman" w:hAnsi="Times New Roman"/>
          <w:color w:val="000000"/>
          <w:sz w:val="24"/>
          <w:lang w:val="ru-RU"/>
        </w:rPr>
        <w:t xml:space="preserve">Ноутбук. </w:t>
      </w:r>
      <w:r w:rsidRPr="00D450DB">
        <w:rPr>
          <w:lang w:val="ru-RU"/>
        </w:rPr>
        <w:br/>
      </w:r>
      <w:r w:rsidRPr="00D450DB">
        <w:rPr>
          <w:rFonts w:ascii="Times New Roman" w:eastAsia="Times New Roman" w:hAnsi="Times New Roman"/>
          <w:color w:val="000000"/>
          <w:sz w:val="24"/>
          <w:lang w:val="ru-RU"/>
        </w:rPr>
        <w:t>Проектор</w:t>
      </w:r>
    </w:p>
    <w:p w:rsidR="00941529" w:rsidRPr="00734A4C" w:rsidRDefault="00941529" w:rsidP="00941529">
      <w:pPr>
        <w:autoSpaceDE w:val="0"/>
        <w:autoSpaceDN w:val="0"/>
        <w:spacing w:before="262" w:after="0" w:line="230" w:lineRule="auto"/>
        <w:rPr>
          <w:lang w:val="ru-RU"/>
        </w:rPr>
      </w:pPr>
      <w:r w:rsidRPr="00734A4C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941529" w:rsidRDefault="00941529" w:rsidP="00941529">
      <w:pPr>
        <w:autoSpaceDE w:val="0"/>
        <w:autoSpaceDN w:val="0"/>
        <w:spacing w:before="166" w:after="0" w:line="271" w:lineRule="auto"/>
        <w:ind w:right="8928"/>
      </w:pPr>
      <w:r w:rsidRPr="00734A4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Классная доска. </w:t>
      </w:r>
      <w:r w:rsidRPr="00734A4C">
        <w:rPr>
          <w:lang w:val="ru-RU"/>
        </w:rPr>
        <w:br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Ноутбук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. </w:t>
      </w:r>
      <w:r>
        <w:br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Проектор</w:t>
      </w:r>
      <w:proofErr w:type="spellEnd"/>
    </w:p>
    <w:p w:rsidR="00941529" w:rsidRDefault="00941529" w:rsidP="00941529">
      <w:pPr>
        <w:sectPr w:rsidR="00941529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1529" w:rsidRDefault="00941529" w:rsidP="00941529"/>
    <w:p w:rsidR="00AF756B" w:rsidRDefault="00AF756B">
      <w:bookmarkStart w:id="0" w:name="_GoBack"/>
      <w:bookmarkEnd w:id="0"/>
    </w:p>
    <w:sectPr w:rsidR="00AF756B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529"/>
    <w:rsid w:val="00941529"/>
    <w:rsid w:val="00AF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1529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9415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9415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94152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94152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94152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94152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4152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4152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4152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415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9415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94152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94152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941529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941529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941529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941529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94152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941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41529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941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41529"/>
    <w:rPr>
      <w:rFonts w:eastAsiaTheme="minorEastAsia"/>
      <w:lang w:val="en-US"/>
    </w:rPr>
  </w:style>
  <w:style w:type="paragraph" w:styleId="a9">
    <w:name w:val="No Spacing"/>
    <w:uiPriority w:val="1"/>
    <w:qFormat/>
    <w:rsid w:val="00941529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94152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9415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94152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9415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941529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941529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941529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941529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941529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94152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941529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941529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941529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941529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941529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941529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941529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941529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941529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941529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941529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941529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941529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94152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941529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941529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941529"/>
    <w:rPr>
      <w:rFonts w:eastAsiaTheme="minorEastAsia"/>
      <w:i/>
      <w:iCs/>
      <w:color w:val="000000" w:themeColor="text1"/>
      <w:lang w:val="en-US"/>
    </w:rPr>
  </w:style>
  <w:style w:type="paragraph" w:styleId="af5">
    <w:name w:val="caption"/>
    <w:basedOn w:val="a1"/>
    <w:next w:val="a1"/>
    <w:uiPriority w:val="35"/>
    <w:semiHidden/>
    <w:unhideWhenUsed/>
    <w:qFormat/>
    <w:rsid w:val="00941529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941529"/>
    <w:rPr>
      <w:b/>
      <w:bCs/>
    </w:rPr>
  </w:style>
  <w:style w:type="character" w:styleId="af7">
    <w:name w:val="Emphasis"/>
    <w:basedOn w:val="a2"/>
    <w:uiPriority w:val="20"/>
    <w:qFormat/>
    <w:rsid w:val="00941529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94152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941529"/>
    <w:rPr>
      <w:rFonts w:eastAsiaTheme="minorEastAsia"/>
      <w:b/>
      <w:bCs/>
      <w:i/>
      <w:iCs/>
      <w:color w:val="4F81BD" w:themeColor="accent1"/>
      <w:lang w:val="en-US"/>
    </w:rPr>
  </w:style>
  <w:style w:type="character" w:styleId="afa">
    <w:name w:val="Subtle Emphasis"/>
    <w:basedOn w:val="a2"/>
    <w:uiPriority w:val="19"/>
    <w:qFormat/>
    <w:rsid w:val="00941529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941529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941529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941529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941529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941529"/>
    <w:pPr>
      <w:outlineLvl w:val="9"/>
    </w:pPr>
  </w:style>
  <w:style w:type="table" w:styleId="aff0">
    <w:name w:val="Table Grid"/>
    <w:basedOn w:val="a3"/>
    <w:uiPriority w:val="59"/>
    <w:rsid w:val="00941529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941529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941529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941529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941529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941529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941529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941529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941529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941529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941529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941529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941529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941529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941529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941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941529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1529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9415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9415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94152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94152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94152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94152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4152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4152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4152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415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9415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94152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94152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941529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941529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941529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941529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94152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941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41529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941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41529"/>
    <w:rPr>
      <w:rFonts w:eastAsiaTheme="minorEastAsia"/>
      <w:lang w:val="en-US"/>
    </w:rPr>
  </w:style>
  <w:style w:type="paragraph" w:styleId="a9">
    <w:name w:val="No Spacing"/>
    <w:uiPriority w:val="1"/>
    <w:qFormat/>
    <w:rsid w:val="00941529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94152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9415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94152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9415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941529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941529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941529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941529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941529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94152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941529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941529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941529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941529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941529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941529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941529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941529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941529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941529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941529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941529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941529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94152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941529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941529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941529"/>
    <w:rPr>
      <w:rFonts w:eastAsiaTheme="minorEastAsia"/>
      <w:i/>
      <w:iCs/>
      <w:color w:val="000000" w:themeColor="text1"/>
      <w:lang w:val="en-US"/>
    </w:rPr>
  </w:style>
  <w:style w:type="paragraph" w:styleId="af5">
    <w:name w:val="caption"/>
    <w:basedOn w:val="a1"/>
    <w:next w:val="a1"/>
    <w:uiPriority w:val="35"/>
    <w:semiHidden/>
    <w:unhideWhenUsed/>
    <w:qFormat/>
    <w:rsid w:val="00941529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941529"/>
    <w:rPr>
      <w:b/>
      <w:bCs/>
    </w:rPr>
  </w:style>
  <w:style w:type="character" w:styleId="af7">
    <w:name w:val="Emphasis"/>
    <w:basedOn w:val="a2"/>
    <w:uiPriority w:val="20"/>
    <w:qFormat/>
    <w:rsid w:val="00941529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94152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941529"/>
    <w:rPr>
      <w:rFonts w:eastAsiaTheme="minorEastAsia"/>
      <w:b/>
      <w:bCs/>
      <w:i/>
      <w:iCs/>
      <w:color w:val="4F81BD" w:themeColor="accent1"/>
      <w:lang w:val="en-US"/>
    </w:rPr>
  </w:style>
  <w:style w:type="character" w:styleId="afa">
    <w:name w:val="Subtle Emphasis"/>
    <w:basedOn w:val="a2"/>
    <w:uiPriority w:val="19"/>
    <w:qFormat/>
    <w:rsid w:val="00941529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941529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941529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941529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941529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941529"/>
    <w:pPr>
      <w:outlineLvl w:val="9"/>
    </w:pPr>
  </w:style>
  <w:style w:type="table" w:styleId="aff0">
    <w:name w:val="Table Grid"/>
    <w:basedOn w:val="a3"/>
    <w:uiPriority w:val="59"/>
    <w:rsid w:val="00941529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941529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941529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941529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941529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941529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941529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941529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9415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94152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941529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941529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941529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941529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941529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941529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941529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941529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941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941529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9253</Words>
  <Characters>52748</Characters>
  <Application>Microsoft Office Word</Application>
  <DocSecurity>0</DocSecurity>
  <Lines>439</Lines>
  <Paragraphs>123</Paragraphs>
  <ScaleCrop>false</ScaleCrop>
  <Company/>
  <LinksUpToDate>false</LinksUpToDate>
  <CharactersWithSpaces>61878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2023-05-13T13:23:00Z</dcterms:created>
  <dcterms:modified xsi:type="dcterms:W3CDTF">2023-05-13T13:24:00Z</dcterms:modified>
</cp:coreProperties>
</file>